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7F68" w14:textId="63F1733C" w:rsidR="00FC45B0" w:rsidRDefault="00000000" w:rsidP="00EE1C3A">
      <w:pPr>
        <w:spacing w:before="73"/>
        <w:ind w:left="426" w:right="412" w:firstLine="283"/>
        <w:jc w:val="right"/>
        <w:rPr>
          <w:rFonts w:ascii="Nirmala UI" w:eastAsia="Nirmala UI" w:hAnsi="Nirmala UI" w:cs="Nirmala UI"/>
          <w:b/>
          <w:bCs/>
          <w:sz w:val="30"/>
          <w:szCs w:val="30"/>
        </w:rPr>
      </w:pPr>
      <w:r>
        <w:rPr>
          <w:b/>
          <w:sz w:val="20"/>
        </w:rPr>
        <w:t>No.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Printed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Pages-</w:t>
      </w:r>
      <w:r w:rsidR="0037078E">
        <w:rPr>
          <w:b/>
          <w:spacing w:val="-2"/>
          <w:sz w:val="20"/>
        </w:rPr>
        <w:t>6</w:t>
      </w:r>
    </w:p>
    <w:p w14:paraId="4A6267C3" w14:textId="77777777" w:rsidR="00FC45B0" w:rsidRDefault="00000000">
      <w:pPr>
        <w:pStyle w:val="Title"/>
      </w:pPr>
      <w:r>
        <w:t>ATOMIC</w:t>
      </w:r>
      <w:r>
        <w:rPr>
          <w:spacing w:val="-8"/>
        </w:rPr>
        <w:t xml:space="preserve"> </w:t>
      </w:r>
      <w:r>
        <w:t>ENERGY</w:t>
      </w:r>
      <w:r>
        <w:rPr>
          <w:spacing w:val="-6"/>
        </w:rPr>
        <w:t xml:space="preserve"> </w:t>
      </w:r>
      <w:r>
        <w:t>CENTRAL</w:t>
      </w:r>
      <w:r>
        <w:rPr>
          <w:spacing w:val="-4"/>
        </w:rPr>
        <w:t xml:space="preserve"> </w:t>
      </w:r>
      <w:r>
        <w:t>SCHOOL</w:t>
      </w:r>
      <w:r>
        <w:rPr>
          <w:spacing w:val="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rPr>
          <w:spacing w:val="-2"/>
        </w:rPr>
        <w:t>HYDERABAD</w:t>
      </w:r>
    </w:p>
    <w:p w14:paraId="3C337969" w14:textId="77777777" w:rsidR="00FC45B0" w:rsidRDefault="00000000">
      <w:pPr>
        <w:spacing w:before="33"/>
        <w:ind w:left="2883" w:right="3" w:firstLine="720"/>
        <w:jc w:val="both"/>
        <w:rPr>
          <w:sz w:val="32"/>
          <w:szCs w:val="32"/>
        </w:rPr>
      </w:pPr>
      <w:r>
        <w:rPr>
          <w:spacing w:val="-2"/>
          <w:sz w:val="32"/>
          <w:szCs w:val="32"/>
        </w:rPr>
        <w:t>Periodic</w:t>
      </w:r>
      <w:r>
        <w:rPr>
          <w:spacing w:val="-16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Test</w:t>
      </w:r>
      <w:r>
        <w:rPr>
          <w:spacing w:val="-16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2</w:t>
      </w:r>
      <w:r>
        <w:rPr>
          <w:spacing w:val="-13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-</w:t>
      </w:r>
      <w:r>
        <w:rPr>
          <w:spacing w:val="-15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(Jan</w:t>
      </w:r>
      <w:r>
        <w:rPr>
          <w:spacing w:val="-15"/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2026)</w:t>
      </w:r>
    </w:p>
    <w:p w14:paraId="1DC57542" w14:textId="49697B46" w:rsidR="00FC45B0" w:rsidRDefault="00000000">
      <w:pPr>
        <w:tabs>
          <w:tab w:val="left" w:pos="7683"/>
        </w:tabs>
        <w:spacing w:before="36"/>
        <w:ind w:left="412"/>
        <w:rPr>
          <w:sz w:val="28"/>
          <w:szCs w:val="28"/>
        </w:rPr>
      </w:pPr>
      <w:r>
        <w:rPr>
          <w:rFonts w:ascii="Nirmala UI" w:eastAsia="Nirmala UI" w:hAnsi="Nirmala UI" w:cs="Nirmala UI"/>
          <w:spacing w:val="-6"/>
          <w:w w:val="90"/>
          <w:sz w:val="25"/>
          <w:szCs w:val="25"/>
        </w:rPr>
        <w:t xml:space="preserve"> </w:t>
      </w:r>
      <w:r>
        <w:rPr>
          <w:w w:val="90"/>
          <w:sz w:val="28"/>
          <w:szCs w:val="28"/>
        </w:rPr>
        <w:t>Class</w:t>
      </w:r>
      <w:r>
        <w:rPr>
          <w:spacing w:val="-7"/>
          <w:w w:val="90"/>
          <w:sz w:val="28"/>
          <w:szCs w:val="28"/>
        </w:rPr>
        <w:t xml:space="preserve"> </w:t>
      </w:r>
      <w:r>
        <w:rPr>
          <w:w w:val="90"/>
          <w:sz w:val="28"/>
          <w:szCs w:val="28"/>
        </w:rPr>
        <w:t>-</w:t>
      </w:r>
      <w:r>
        <w:rPr>
          <w:spacing w:val="-7"/>
          <w:w w:val="90"/>
          <w:sz w:val="28"/>
          <w:szCs w:val="28"/>
        </w:rPr>
        <w:t xml:space="preserve"> </w:t>
      </w:r>
      <w:r w:rsidR="00731648">
        <w:rPr>
          <w:spacing w:val="-7"/>
          <w:w w:val="90"/>
          <w:sz w:val="28"/>
          <w:szCs w:val="28"/>
        </w:rPr>
        <w:t>I</w:t>
      </w:r>
      <w:r>
        <w:rPr>
          <w:spacing w:val="-10"/>
          <w:w w:val="90"/>
          <w:sz w:val="28"/>
          <w:szCs w:val="28"/>
        </w:rPr>
        <w:t>V</w:t>
      </w:r>
      <w:r>
        <w:rPr>
          <w:sz w:val="28"/>
          <w:szCs w:val="28"/>
        </w:rPr>
        <w:tab/>
      </w:r>
      <w:r>
        <w:rPr>
          <w:w w:val="95"/>
          <w:sz w:val="28"/>
          <w:szCs w:val="28"/>
        </w:rPr>
        <w:t>Subject</w:t>
      </w:r>
      <w:r>
        <w:rPr>
          <w:spacing w:val="-1"/>
          <w:w w:val="95"/>
          <w:sz w:val="28"/>
          <w:szCs w:val="28"/>
        </w:rPr>
        <w:t xml:space="preserve"> </w:t>
      </w:r>
      <w:r>
        <w:rPr>
          <w:w w:val="95"/>
          <w:sz w:val="28"/>
          <w:szCs w:val="28"/>
        </w:rPr>
        <w:t>-</w:t>
      </w:r>
      <w:r>
        <w:rPr>
          <w:spacing w:val="-4"/>
          <w:w w:val="95"/>
          <w:sz w:val="28"/>
          <w:szCs w:val="28"/>
        </w:rPr>
        <w:t>TWAU</w:t>
      </w:r>
    </w:p>
    <w:p w14:paraId="3B301CB9" w14:textId="77777777" w:rsidR="00FC45B0" w:rsidRDefault="00000000">
      <w:pPr>
        <w:tabs>
          <w:tab w:val="left" w:pos="7652"/>
        </w:tabs>
        <w:spacing w:before="78"/>
        <w:ind w:left="412"/>
        <w:rPr>
          <w:sz w:val="28"/>
          <w:szCs w:val="28"/>
        </w:rPr>
      </w:pPr>
      <w:r>
        <w:rPr>
          <w:sz w:val="28"/>
          <w:szCs w:val="28"/>
        </w:rPr>
        <w:t>Max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Mark:</w:t>
      </w:r>
      <w:r>
        <w:rPr>
          <w:spacing w:val="-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40</w:t>
      </w:r>
      <w:r>
        <w:rPr>
          <w:sz w:val="28"/>
          <w:szCs w:val="28"/>
        </w:rPr>
        <w:tab/>
        <w:t>Time: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90</w:t>
      </w:r>
      <w:r>
        <w:rPr>
          <w:spacing w:val="-3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min</w:t>
      </w:r>
    </w:p>
    <w:p w14:paraId="3FCAC471" w14:textId="77777777" w:rsidR="00FC45B0" w:rsidRDefault="00000000">
      <w:pPr>
        <w:pStyle w:val="BodyText"/>
        <w:spacing w:before="9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44416" behindDoc="1" locked="0" layoutInCell="1" allowOverlap="1" wp14:anchorId="4075CA36" wp14:editId="01DB5961">
                <wp:simplePos x="0" y="0"/>
                <wp:positionH relativeFrom="page">
                  <wp:posOffset>718820</wp:posOffset>
                </wp:positionH>
                <wp:positionV relativeFrom="paragraph">
                  <wp:posOffset>223520</wp:posOffset>
                </wp:positionV>
                <wp:extent cx="6315710" cy="19050"/>
                <wp:effectExtent l="0" t="0" r="0" b="0"/>
                <wp:wrapTopAndBottom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5710" cy="19050"/>
                          <a:chOff x="0" y="0"/>
                          <a:chExt cx="6315710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13085"/>
                            <a:ext cx="6314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4440">
                                <a:moveTo>
                                  <a:pt x="0" y="0"/>
                                </a:moveTo>
                                <a:lnTo>
                                  <a:pt x="6314368" y="0"/>
                                </a:lnTo>
                              </a:path>
                            </a:pathLst>
                          </a:custGeom>
                          <a:ln w="112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3157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710" h="17145">
                                <a:moveTo>
                                  <a:pt x="6315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64"/>
                                </a:lnTo>
                                <a:lnTo>
                                  <a:pt x="6315202" y="16764"/>
                                </a:lnTo>
                                <a:lnTo>
                                  <a:pt x="6315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22FD93" id="Group 6" o:spid="_x0000_s1026" style="position:absolute;margin-left:56.6pt;margin-top:17.6pt;width:497.3pt;height:1.5pt;z-index:-251672064;mso-wrap-distance-left:0;mso-wrap-distance-right:0;mso-position-horizontal-relative:page" coordsize="6315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">
                <v:shape id="Graphic 7" o:spid="_x0000_s1027" style="position:absolute;top:130;width:63144;height:13;visibility:visible;mso-wrap-style:square;v-text-anchor:top" coordsize="63144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" path="m,l6314368,e" filled="f" strokeweight=".31203mm">
                  <v:path arrowok="t"/>
                </v:shape>
                <v:shape id="Graphic 8" o:spid="_x0000_s1028" style="position:absolute;width:63157;height:171;visibility:visible;mso-wrap-style:square;v-text-anchor:top" coordsize="631571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" path="m6315202,l,,,16764r6315202,l6315202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0DEF7B8" w14:textId="3C56403A" w:rsidR="00FC45B0" w:rsidRPr="0037078E" w:rsidRDefault="00000000">
      <w:pPr>
        <w:tabs>
          <w:tab w:val="left" w:pos="7238"/>
          <w:tab w:val="left" w:pos="10449"/>
        </w:tabs>
        <w:spacing w:before="209"/>
        <w:ind w:left="412"/>
        <w:rPr>
          <w:sz w:val="28"/>
          <w:szCs w:val="28"/>
        </w:rPr>
      </w:pPr>
      <w:r>
        <w:rPr>
          <w:sz w:val="28"/>
          <w:szCs w:val="28"/>
        </w:rPr>
        <w:t xml:space="preserve">Name: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val="en-IN"/>
        </w:rPr>
        <w:t xml:space="preserve">        </w:t>
      </w:r>
      <w:r>
        <w:rPr>
          <w:spacing w:val="-10"/>
          <w:sz w:val="28"/>
          <w:szCs w:val="28"/>
        </w:rPr>
        <w:t>Roll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No:</w:t>
      </w:r>
      <w:r>
        <w:rPr>
          <w:spacing w:val="-2"/>
          <w:sz w:val="28"/>
          <w:szCs w:val="28"/>
        </w:rPr>
        <w:t xml:space="preserve"> </w:t>
      </w:r>
      <w:r w:rsidR="0037078E">
        <w:rPr>
          <w:sz w:val="28"/>
          <w:szCs w:val="28"/>
          <w:u w:val="single"/>
        </w:rPr>
        <w:t>_______</w:t>
      </w:r>
    </w:p>
    <w:p w14:paraId="64D2316C" w14:textId="2AC980C2" w:rsidR="00FC45B0" w:rsidRDefault="00000000">
      <w:pPr>
        <w:tabs>
          <w:tab w:val="left" w:pos="4308"/>
          <w:tab w:val="left" w:pos="6392"/>
          <w:tab w:val="left" w:pos="10417"/>
        </w:tabs>
        <w:spacing w:before="167"/>
        <w:ind w:left="412"/>
        <w:rPr>
          <w:sz w:val="28"/>
          <w:szCs w:val="28"/>
          <w:lang w:val="en-IN"/>
        </w:rPr>
      </w:pPr>
      <w:r>
        <w:rPr>
          <w:spacing w:val="-2"/>
          <w:w w:val="85"/>
          <w:sz w:val="28"/>
          <w:szCs w:val="28"/>
        </w:rPr>
        <w:t>Se</w:t>
      </w:r>
      <w:proofErr w:type="spellStart"/>
      <w:r>
        <w:rPr>
          <w:spacing w:val="-2"/>
          <w:w w:val="85"/>
          <w:sz w:val="28"/>
          <w:szCs w:val="28"/>
          <w:lang w:val="en-IN"/>
        </w:rPr>
        <w:t>ction</w:t>
      </w:r>
      <w:proofErr w:type="spellEnd"/>
      <w:r>
        <w:rPr>
          <w:spacing w:val="-2"/>
          <w:w w:val="85"/>
          <w:sz w:val="28"/>
          <w:szCs w:val="28"/>
          <w:lang w:val="en-IN"/>
        </w:rPr>
        <w:t xml:space="preserve">: ________             </w:t>
      </w:r>
      <w:r>
        <w:rPr>
          <w:sz w:val="28"/>
          <w:szCs w:val="28"/>
        </w:rPr>
        <w:t>Date: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  <w:lang w:val="en-IN"/>
        </w:rPr>
        <w:t xml:space="preserve">-  </w:t>
      </w:r>
      <w:r w:rsidR="0037078E">
        <w:rPr>
          <w:spacing w:val="-2"/>
          <w:sz w:val="28"/>
          <w:szCs w:val="28"/>
          <w:lang w:val="en-IN"/>
        </w:rPr>
        <w:t>08</w:t>
      </w:r>
      <w:r>
        <w:rPr>
          <w:spacing w:val="-2"/>
          <w:sz w:val="28"/>
          <w:szCs w:val="28"/>
          <w:lang w:val="en-IN"/>
        </w:rPr>
        <w:t xml:space="preserve"> </w:t>
      </w:r>
      <w:r>
        <w:rPr>
          <w:sz w:val="28"/>
          <w:szCs w:val="28"/>
        </w:rPr>
        <w:t>/01/2026</w:t>
      </w:r>
      <w:r>
        <w:rPr>
          <w:sz w:val="28"/>
          <w:szCs w:val="28"/>
          <w:lang w:val="en-IN"/>
        </w:rPr>
        <w:t xml:space="preserve">                     </w:t>
      </w:r>
      <w:r w:rsidR="0037078E">
        <w:rPr>
          <w:sz w:val="28"/>
          <w:szCs w:val="28"/>
          <w:lang w:val="en-IN"/>
        </w:rPr>
        <w:t xml:space="preserve">  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Marks Obtained: -</w:t>
      </w:r>
      <w:r>
        <w:rPr>
          <w:sz w:val="28"/>
          <w:szCs w:val="28"/>
          <w:lang w:val="en-IN"/>
        </w:rPr>
        <w:t xml:space="preserve"> ________</w:t>
      </w:r>
    </w:p>
    <w:p w14:paraId="6EBEE56E" w14:textId="0884E6FD" w:rsidR="00FC45B0" w:rsidRDefault="00000000">
      <w:pPr>
        <w:tabs>
          <w:tab w:val="left" w:pos="4308"/>
          <w:tab w:val="left" w:pos="6392"/>
          <w:tab w:val="left" w:pos="10417"/>
        </w:tabs>
        <w:spacing w:before="167"/>
        <w:ind w:firstLineChars="200" w:firstLine="446"/>
        <w:rPr>
          <w:sz w:val="28"/>
          <w:szCs w:val="28"/>
          <w:lang w:val="en-IN"/>
        </w:rPr>
      </w:pPr>
      <w:r>
        <w:rPr>
          <w:w w:val="80"/>
          <w:sz w:val="28"/>
          <w:szCs w:val="28"/>
        </w:rPr>
        <w:t>Sign</w:t>
      </w:r>
      <w:r>
        <w:rPr>
          <w:spacing w:val="7"/>
          <w:sz w:val="28"/>
          <w:szCs w:val="28"/>
        </w:rPr>
        <w:t xml:space="preserve"> </w:t>
      </w:r>
      <w:r>
        <w:rPr>
          <w:w w:val="80"/>
          <w:sz w:val="28"/>
          <w:szCs w:val="28"/>
        </w:rPr>
        <w:t>of</w:t>
      </w:r>
      <w:r>
        <w:rPr>
          <w:spacing w:val="12"/>
          <w:sz w:val="28"/>
          <w:szCs w:val="28"/>
        </w:rPr>
        <w:t xml:space="preserve"> </w:t>
      </w:r>
      <w:r>
        <w:rPr>
          <w:spacing w:val="-2"/>
          <w:w w:val="80"/>
          <w:sz w:val="28"/>
          <w:szCs w:val="28"/>
        </w:rPr>
        <w:t>Invigilator</w:t>
      </w:r>
      <w:r>
        <w:rPr>
          <w:spacing w:val="-2"/>
          <w:w w:val="80"/>
          <w:sz w:val="28"/>
          <w:szCs w:val="28"/>
          <w:lang w:val="en-IN"/>
        </w:rPr>
        <w:t>: _____________</w:t>
      </w:r>
      <w:r>
        <w:rPr>
          <w:sz w:val="28"/>
          <w:szCs w:val="28"/>
        </w:rPr>
        <w:tab/>
      </w:r>
      <w:r>
        <w:rPr>
          <w:sz w:val="28"/>
          <w:szCs w:val="28"/>
          <w:lang w:val="en-IN"/>
        </w:rPr>
        <w:t xml:space="preserve">                                  </w:t>
      </w:r>
      <w:r>
        <w:rPr>
          <w:spacing w:val="-6"/>
          <w:sz w:val="28"/>
          <w:szCs w:val="28"/>
        </w:rPr>
        <w:t xml:space="preserve"> </w:t>
      </w:r>
      <w:r>
        <w:rPr>
          <w:w w:val="85"/>
          <w:sz w:val="28"/>
          <w:szCs w:val="28"/>
        </w:rPr>
        <w:t>Sign</w:t>
      </w:r>
      <w:r>
        <w:rPr>
          <w:spacing w:val="-8"/>
          <w:sz w:val="28"/>
          <w:szCs w:val="28"/>
        </w:rPr>
        <w:t xml:space="preserve"> </w:t>
      </w:r>
      <w:r>
        <w:rPr>
          <w:w w:val="85"/>
          <w:sz w:val="28"/>
          <w:szCs w:val="28"/>
        </w:rPr>
        <w:t>of</w:t>
      </w:r>
      <w:r>
        <w:rPr>
          <w:spacing w:val="-5"/>
          <w:sz w:val="28"/>
          <w:szCs w:val="28"/>
        </w:rPr>
        <w:t xml:space="preserve"> </w:t>
      </w:r>
      <w:r>
        <w:rPr>
          <w:spacing w:val="-2"/>
          <w:w w:val="85"/>
          <w:sz w:val="28"/>
          <w:szCs w:val="28"/>
        </w:rPr>
        <w:t>Examiner</w:t>
      </w:r>
      <w:r>
        <w:rPr>
          <w:spacing w:val="-2"/>
          <w:w w:val="85"/>
          <w:sz w:val="28"/>
          <w:szCs w:val="28"/>
          <w:lang w:val="en-IN"/>
        </w:rPr>
        <w:t xml:space="preserve">: </w:t>
      </w:r>
      <w:r w:rsidR="00731648">
        <w:rPr>
          <w:spacing w:val="-2"/>
          <w:w w:val="85"/>
          <w:sz w:val="28"/>
          <w:szCs w:val="28"/>
          <w:lang w:val="en-IN"/>
        </w:rPr>
        <w:t xml:space="preserve">    </w:t>
      </w:r>
      <w:r>
        <w:rPr>
          <w:spacing w:val="-2"/>
          <w:w w:val="85"/>
          <w:sz w:val="28"/>
          <w:szCs w:val="28"/>
          <w:lang w:val="en-IN"/>
        </w:rPr>
        <w:t>___________</w:t>
      </w:r>
    </w:p>
    <w:p w14:paraId="2C74AE10" w14:textId="77777777" w:rsidR="00FC45B0" w:rsidRDefault="00000000">
      <w:pPr>
        <w:pStyle w:val="BodyText"/>
        <w:spacing w:before="38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45440" behindDoc="1" locked="0" layoutInCell="1" allowOverlap="1" wp14:anchorId="570096F5" wp14:editId="4CAC221A">
                <wp:simplePos x="0" y="0"/>
                <wp:positionH relativeFrom="page">
                  <wp:posOffset>718820</wp:posOffset>
                </wp:positionH>
                <wp:positionV relativeFrom="paragraph">
                  <wp:posOffset>185420</wp:posOffset>
                </wp:positionV>
                <wp:extent cx="6315710" cy="19050"/>
                <wp:effectExtent l="0" t="0" r="0" b="0"/>
                <wp:wrapTopAndBottom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5710" cy="19050"/>
                          <a:chOff x="0" y="0"/>
                          <a:chExt cx="6315710" cy="190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13085"/>
                            <a:ext cx="6313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3170">
                                <a:moveTo>
                                  <a:pt x="0" y="0"/>
                                </a:moveTo>
                                <a:lnTo>
                                  <a:pt x="6312931" y="0"/>
                                </a:lnTo>
                              </a:path>
                            </a:pathLst>
                          </a:custGeom>
                          <a:ln w="112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63157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710" h="17145">
                                <a:moveTo>
                                  <a:pt x="6315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63"/>
                                </a:lnTo>
                                <a:lnTo>
                                  <a:pt x="6315202" y="16763"/>
                                </a:lnTo>
                                <a:lnTo>
                                  <a:pt x="6315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E7C082" id="Group 11" o:spid="_x0000_s1026" style="position:absolute;margin-left:56.6pt;margin-top:14.6pt;width:497.3pt;height:1.5pt;z-index:-251671040;mso-wrap-distance-left:0;mso-wrap-distance-right:0;mso-position-horizontal-relative:page" coordsize="6315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">
                <v:shape id="Graphic 12" o:spid="_x0000_s1027" style="position:absolute;top:130;width:63131;height:13;visibility:visible;mso-wrap-style:square;v-text-anchor:top" coordsize="63131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" path="m,l6312931,e" filled="f" strokeweight=".31203mm">
                  <v:path arrowok="t"/>
                </v:shape>
                <v:shape id="Graphic 13" o:spid="_x0000_s1028" style="position:absolute;width:63157;height:171;visibility:visible;mso-wrap-style:square;v-text-anchor:top" coordsize="6315710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" path="m6315202,l,,,16763r6315202,l6315202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46464" behindDoc="1" locked="0" layoutInCell="1" allowOverlap="1" wp14:anchorId="02A51BE9" wp14:editId="132C72AB">
                <wp:simplePos x="0" y="0"/>
                <wp:positionH relativeFrom="page">
                  <wp:posOffset>2138045</wp:posOffset>
                </wp:positionH>
                <wp:positionV relativeFrom="paragraph">
                  <wp:posOffset>338455</wp:posOffset>
                </wp:positionV>
                <wp:extent cx="3618865" cy="394335"/>
                <wp:effectExtent l="0" t="0" r="0" b="0"/>
                <wp:wrapTopAndBottom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8865" cy="394335"/>
                          <a:chOff x="0" y="0"/>
                          <a:chExt cx="3618865" cy="394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762" y="4762"/>
                            <a:ext cx="3609340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9340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3545204" y="384810"/>
                                </a:lnTo>
                                <a:lnTo>
                                  <a:pt x="3570174" y="379771"/>
                                </a:lnTo>
                                <a:lnTo>
                                  <a:pt x="3590559" y="366029"/>
                                </a:lnTo>
                                <a:lnTo>
                                  <a:pt x="3604301" y="345644"/>
                                </a:lnTo>
                                <a:lnTo>
                                  <a:pt x="3609340" y="320675"/>
                                </a:lnTo>
                                <a:lnTo>
                                  <a:pt x="3609340" y="64135"/>
                                </a:lnTo>
                                <a:lnTo>
                                  <a:pt x="3604301" y="39165"/>
                                </a:lnTo>
                                <a:lnTo>
                                  <a:pt x="3590559" y="18780"/>
                                </a:lnTo>
                                <a:lnTo>
                                  <a:pt x="3570174" y="5038"/>
                                </a:lnTo>
                                <a:lnTo>
                                  <a:pt x="3545204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3618865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0E9D4B" w14:textId="77777777" w:rsidR="00FC45B0" w:rsidRDefault="00000000">
                              <w:pPr>
                                <w:spacing w:before="109"/>
                                <w:ind w:left="189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(Observation</w:t>
                              </w:r>
                              <w:r>
                                <w:rPr>
                                  <w:b/>
                                  <w:spacing w:val="-7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Reporting-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12M)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A51BE9" id="Group 14" o:spid="_x0000_s1026" style="position:absolute;margin-left:168.35pt;margin-top:26.65pt;width:284.95pt;height:31.05pt;z-index:-251670016;mso-wrap-distance-left:0;mso-wrap-distance-right:0;mso-position-horizontal-relative:page" coordsize="36188,3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">
                <v:shape id="Graphic 15" o:spid="_x0000_s1027" style="position:absolute;left:47;top:47;width:36094;height:3848;visibility:visible;mso-wrap-style:square;v-text-anchor:top" coordsize="3609340,384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" path="m64135,l39165,5038,18780,18780,5038,39165,,64135,,320675r5038,24969l18780,366029r20385,13742l64135,384810r3481069,l3570174,379771r20385,-13742l3604301,345644r5039,-24969l3609340,64135r-5039,-24970l3590559,18780,3570174,5038,3545204,,64135,xe" fill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width:36188;height:3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170E9D4B" w14:textId="77777777" w:rsidR="00FC45B0" w:rsidRDefault="00000000">
                        <w:pPr>
                          <w:spacing w:before="109"/>
                          <w:ind w:left="18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(Observation</w:t>
                        </w:r>
                        <w:r>
                          <w:rPr>
                            <w:b/>
                            <w:spacing w:val="-7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and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Reporting-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12M)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3467475" w14:textId="77777777" w:rsidR="00FC45B0" w:rsidRDefault="00FC45B0">
      <w:pPr>
        <w:pStyle w:val="BodyText"/>
        <w:spacing w:before="2"/>
        <w:rPr>
          <w:sz w:val="16"/>
        </w:rPr>
      </w:pPr>
    </w:p>
    <w:p w14:paraId="10EE5B6A" w14:textId="77777777" w:rsidR="00FC45B0" w:rsidRDefault="00000000">
      <w:pPr>
        <w:pStyle w:val="ListParagraph"/>
        <w:numPr>
          <w:ilvl w:val="1"/>
          <w:numId w:val="1"/>
        </w:numPr>
        <w:tabs>
          <w:tab w:val="left" w:pos="705"/>
          <w:tab w:val="left" w:pos="8949"/>
        </w:tabs>
        <w:spacing w:before="108"/>
        <w:ind w:left="705" w:right="461" w:hanging="705"/>
        <w:jc w:val="right"/>
        <w:rPr>
          <w:b/>
          <w:sz w:val="28"/>
        </w:rPr>
      </w:pPr>
      <w:r>
        <w:rPr>
          <w:b/>
          <w:sz w:val="28"/>
        </w:rPr>
        <w:t>Choose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correct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answer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and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fill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2"/>
          <w:sz w:val="28"/>
        </w:rPr>
        <w:t xml:space="preserve"> blanks.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 w14:paraId="233599BF" w14:textId="77777777" w:rsidR="00FC45B0" w:rsidRDefault="00000000">
      <w:pPr>
        <w:pStyle w:val="ListParagraph"/>
        <w:numPr>
          <w:ilvl w:val="2"/>
          <w:numId w:val="1"/>
        </w:numPr>
        <w:tabs>
          <w:tab w:val="left" w:pos="279"/>
          <w:tab w:val="left" w:pos="9444"/>
        </w:tabs>
        <w:wordWrap w:val="0"/>
        <w:spacing w:before="186"/>
        <w:ind w:left="-553" w:right="452" w:hanging="279"/>
        <w:jc w:val="right"/>
        <w:rPr>
          <w:sz w:val="28"/>
        </w:rPr>
      </w:pPr>
      <w:r>
        <w:rPr>
          <w:sz w:val="28"/>
          <w:lang w:val="en-IN"/>
        </w:rPr>
        <w:t>The government of _______ has won national and international awards for saving people</w:t>
      </w:r>
    </w:p>
    <w:p w14:paraId="5A57FC9E" w14:textId="77777777" w:rsidR="00FC45B0" w:rsidRDefault="00000000">
      <w:pPr>
        <w:pStyle w:val="ListParagraph"/>
        <w:tabs>
          <w:tab w:val="left" w:pos="279"/>
          <w:tab w:val="left" w:pos="9444"/>
        </w:tabs>
        <w:wordWrap w:val="0"/>
        <w:spacing w:before="186"/>
        <w:ind w:left="0" w:right="452" w:firstLineChars="100" w:firstLine="280"/>
        <w:jc w:val="both"/>
        <w:rPr>
          <w:sz w:val="28"/>
        </w:rPr>
      </w:pPr>
      <w:r>
        <w:rPr>
          <w:sz w:val="28"/>
          <w:lang w:val="en-IN"/>
        </w:rPr>
        <w:t xml:space="preserve">during cyclones by early warning and advanced preparations. </w:t>
      </w:r>
    </w:p>
    <w:p w14:paraId="7C831721" w14:textId="77777777" w:rsidR="00FC45B0" w:rsidRDefault="00000000">
      <w:pPr>
        <w:pStyle w:val="ListParagraph"/>
        <w:numPr>
          <w:ilvl w:val="3"/>
          <w:numId w:val="1"/>
        </w:numPr>
        <w:tabs>
          <w:tab w:val="left" w:pos="1564"/>
          <w:tab w:val="left" w:pos="4476"/>
        </w:tabs>
        <w:spacing w:before="161"/>
        <w:ind w:left="1564" w:hanging="366"/>
        <w:rPr>
          <w:sz w:val="28"/>
        </w:rPr>
      </w:pPr>
      <w:r>
        <w:rPr>
          <w:sz w:val="28"/>
          <w:lang w:val="en-IN"/>
        </w:rPr>
        <w:t>Odisha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pacing w:val="-2"/>
          <w:sz w:val="28"/>
          <w:lang w:val="en-IN"/>
        </w:rPr>
        <w:t>Rajasthan</w:t>
      </w:r>
    </w:p>
    <w:p w14:paraId="4C1B561B" w14:textId="77777777" w:rsidR="00FC45B0" w:rsidRDefault="00000000">
      <w:pPr>
        <w:pStyle w:val="BodyText"/>
        <w:numPr>
          <w:ilvl w:val="3"/>
          <w:numId w:val="1"/>
        </w:numPr>
        <w:tabs>
          <w:tab w:val="left" w:pos="4486"/>
        </w:tabs>
        <w:spacing w:before="161"/>
        <w:ind w:left="1564" w:hanging="366"/>
      </w:pPr>
      <w:r>
        <w:rPr>
          <w:spacing w:val="-3"/>
          <w:lang w:val="en-IN"/>
        </w:rPr>
        <w:t xml:space="preserve">Andhra Pradesh </w:t>
      </w:r>
      <w:r>
        <w:tab/>
        <w:t>D)</w:t>
      </w:r>
      <w:r>
        <w:rPr>
          <w:spacing w:val="-5"/>
        </w:rPr>
        <w:t xml:space="preserve"> </w:t>
      </w:r>
      <w:r>
        <w:rPr>
          <w:spacing w:val="-5"/>
          <w:lang w:val="en-IN"/>
        </w:rPr>
        <w:t xml:space="preserve">Telangana   </w:t>
      </w:r>
    </w:p>
    <w:p w14:paraId="4FC3333B" w14:textId="77777777" w:rsidR="00FC45B0" w:rsidRDefault="00000000">
      <w:pPr>
        <w:pStyle w:val="BodyText"/>
        <w:numPr>
          <w:ilvl w:val="2"/>
          <w:numId w:val="1"/>
        </w:numPr>
        <w:tabs>
          <w:tab w:val="left" w:pos="4486"/>
        </w:tabs>
        <w:spacing w:before="161"/>
        <w:ind w:left="-553" w:hanging="279"/>
      </w:pPr>
      <w:r>
        <w:rPr>
          <w:spacing w:val="-2"/>
          <w:lang w:val="en-IN"/>
        </w:rPr>
        <w:t xml:space="preserve">         2. ___________ is blown during pooja in temples and houses</w:t>
      </w:r>
      <w:r>
        <w:rPr>
          <w:spacing w:val="-2"/>
        </w:rPr>
        <w:t>.</w:t>
      </w:r>
    </w:p>
    <w:p w14:paraId="0E914E15" w14:textId="77777777" w:rsidR="00FC45B0" w:rsidRDefault="00000000">
      <w:pPr>
        <w:pStyle w:val="ListParagraph"/>
        <w:numPr>
          <w:ilvl w:val="3"/>
          <w:numId w:val="1"/>
        </w:numPr>
        <w:tabs>
          <w:tab w:val="left" w:pos="1477"/>
          <w:tab w:val="left" w:pos="4472"/>
        </w:tabs>
        <w:spacing w:before="160"/>
        <w:ind w:left="1477" w:hanging="366"/>
        <w:rPr>
          <w:sz w:val="28"/>
        </w:rPr>
      </w:pPr>
      <w:r>
        <w:rPr>
          <w:sz w:val="28"/>
          <w:lang w:val="en-IN"/>
        </w:rPr>
        <w:t xml:space="preserve">Conch shell </w:t>
      </w:r>
      <w:r>
        <w:rPr>
          <w:sz w:val="28"/>
        </w:rPr>
        <w:tab/>
        <w:t>B)</w:t>
      </w:r>
      <w:r>
        <w:rPr>
          <w:spacing w:val="-2"/>
          <w:sz w:val="28"/>
        </w:rPr>
        <w:t xml:space="preserve"> </w:t>
      </w:r>
      <w:r>
        <w:rPr>
          <w:spacing w:val="-2"/>
          <w:sz w:val="28"/>
          <w:lang w:val="en-IN"/>
        </w:rPr>
        <w:t>whistle</w:t>
      </w:r>
    </w:p>
    <w:p w14:paraId="776D2177" w14:textId="77777777" w:rsidR="00FC45B0" w:rsidRDefault="00000000">
      <w:pPr>
        <w:pStyle w:val="BodyText"/>
        <w:tabs>
          <w:tab w:val="left" w:pos="4479"/>
        </w:tabs>
        <w:spacing w:before="163"/>
        <w:ind w:left="1111"/>
        <w:rPr>
          <w:spacing w:val="-1"/>
          <w:lang w:val="en-IN"/>
        </w:rPr>
      </w:pPr>
      <w:r>
        <w:t>C)</w:t>
      </w:r>
      <w:r>
        <w:rPr>
          <w:spacing w:val="-4"/>
        </w:rPr>
        <w:t xml:space="preserve"> </w:t>
      </w:r>
      <w:r>
        <w:rPr>
          <w:spacing w:val="-4"/>
          <w:lang w:val="en-IN"/>
        </w:rPr>
        <w:t>none of these</w:t>
      </w:r>
      <w:r>
        <w:tab/>
        <w:t>D)</w:t>
      </w:r>
      <w:r>
        <w:rPr>
          <w:spacing w:val="-1"/>
        </w:rPr>
        <w:t xml:space="preserve"> </w:t>
      </w:r>
      <w:r>
        <w:rPr>
          <w:spacing w:val="-1"/>
          <w:lang w:val="en-IN"/>
        </w:rPr>
        <w:t>horn</w:t>
      </w:r>
    </w:p>
    <w:p w14:paraId="62B1AA9E" w14:textId="77777777" w:rsidR="00EE1C3A" w:rsidRDefault="00EE1C3A">
      <w:pPr>
        <w:pStyle w:val="BodyText"/>
        <w:tabs>
          <w:tab w:val="left" w:pos="4479"/>
        </w:tabs>
        <w:spacing w:before="163"/>
        <w:ind w:left="1111"/>
        <w:rPr>
          <w:lang w:val="en-IN"/>
        </w:rPr>
      </w:pPr>
    </w:p>
    <w:p w14:paraId="30A9C805" w14:textId="77777777" w:rsidR="00FC45B0" w:rsidRDefault="00000000">
      <w:pPr>
        <w:pStyle w:val="ListParagraph"/>
        <w:numPr>
          <w:ilvl w:val="1"/>
          <w:numId w:val="1"/>
        </w:numPr>
        <w:tabs>
          <w:tab w:val="left" w:pos="709"/>
          <w:tab w:val="left" w:pos="8949"/>
        </w:tabs>
        <w:spacing w:before="319"/>
        <w:ind w:left="709" w:right="461"/>
        <w:jc w:val="right"/>
        <w:rPr>
          <w:sz w:val="28"/>
        </w:rPr>
      </w:pPr>
      <w:r>
        <w:rPr>
          <w:b/>
          <w:sz w:val="28"/>
        </w:rPr>
        <w:t>Write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True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or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False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for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following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sentences.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</w:t>
      </w:r>
      <w:r>
        <w:rPr>
          <w:b/>
          <w:spacing w:val="-2"/>
          <w:sz w:val="28"/>
          <w:lang w:val="en-IN"/>
        </w:rPr>
        <w:t>3</w:t>
      </w:r>
      <w:r>
        <w:rPr>
          <w:b/>
          <w:spacing w:val="-2"/>
          <w:sz w:val="28"/>
        </w:rPr>
        <w:t>=</w:t>
      </w:r>
      <w:r>
        <w:rPr>
          <w:b/>
          <w:spacing w:val="-2"/>
          <w:sz w:val="28"/>
          <w:lang w:val="en-IN"/>
        </w:rPr>
        <w:t>3</w:t>
      </w:r>
      <w:r>
        <w:rPr>
          <w:b/>
          <w:spacing w:val="-2"/>
          <w:sz w:val="28"/>
        </w:rPr>
        <w:t>)</w:t>
      </w:r>
    </w:p>
    <w:p w14:paraId="7C6B2FF8" w14:textId="77777777" w:rsidR="00FC45B0" w:rsidRDefault="00000000">
      <w:pPr>
        <w:pStyle w:val="ListParagraph"/>
        <w:numPr>
          <w:ilvl w:val="2"/>
          <w:numId w:val="1"/>
        </w:numPr>
        <w:tabs>
          <w:tab w:val="left" w:pos="1198"/>
          <w:tab w:val="left" w:pos="3926"/>
        </w:tabs>
        <w:spacing w:before="322" w:line="482" w:lineRule="auto"/>
        <w:ind w:left="366" w:right="687" w:hanging="360"/>
        <w:rPr>
          <w:sz w:val="28"/>
        </w:rPr>
      </w:pPr>
      <w:r>
        <w:rPr>
          <w:sz w:val="28"/>
          <w:lang w:val="en-IN"/>
        </w:rPr>
        <w:t>Recycle paper is used only once</w:t>
      </w:r>
      <w:r>
        <w:rPr>
          <w:sz w:val="28"/>
        </w:rPr>
        <w:t xml:space="preserve">. </w:t>
      </w:r>
      <w:r>
        <w:rPr>
          <w:sz w:val="28"/>
          <w:lang w:val="en-IN"/>
        </w:rPr>
        <w:t>_________</w:t>
      </w:r>
    </w:p>
    <w:p w14:paraId="371C3A3A" w14:textId="77777777" w:rsidR="00FC45B0" w:rsidRDefault="00000000">
      <w:pPr>
        <w:pStyle w:val="ListParagraph"/>
        <w:numPr>
          <w:ilvl w:val="2"/>
          <w:numId w:val="1"/>
        </w:numPr>
        <w:tabs>
          <w:tab w:val="left" w:pos="1198"/>
          <w:tab w:val="left" w:pos="3926"/>
        </w:tabs>
        <w:spacing w:before="322" w:line="482" w:lineRule="auto"/>
        <w:ind w:left="366" w:right="687" w:hanging="360"/>
        <w:rPr>
          <w:sz w:val="28"/>
        </w:rPr>
      </w:pPr>
      <w:r>
        <w:rPr>
          <w:sz w:val="28"/>
          <w:lang w:val="en-IN"/>
        </w:rPr>
        <w:t>Golden temple is also known as Sri Harmandir Sahib. __________</w:t>
      </w:r>
    </w:p>
    <w:p w14:paraId="50F283BC" w14:textId="77777777" w:rsidR="00FC45B0" w:rsidRDefault="00000000">
      <w:pPr>
        <w:pStyle w:val="ListParagraph"/>
        <w:numPr>
          <w:ilvl w:val="2"/>
          <w:numId w:val="1"/>
        </w:numPr>
        <w:tabs>
          <w:tab w:val="left" w:pos="1198"/>
          <w:tab w:val="left" w:pos="3926"/>
        </w:tabs>
        <w:spacing w:before="322" w:line="482" w:lineRule="auto"/>
        <w:ind w:left="366" w:right="687" w:hanging="360"/>
        <w:rPr>
          <w:sz w:val="28"/>
          <w:lang w:val="en-IN"/>
        </w:rPr>
      </w:pPr>
      <w:r>
        <w:rPr>
          <w:sz w:val="28"/>
          <w:lang w:val="en-IN"/>
        </w:rPr>
        <w:t>Sowing the seeds is the last step in the process of farming. _______</w:t>
      </w:r>
    </w:p>
    <w:p w14:paraId="02B493C6" w14:textId="77777777" w:rsidR="00FC45B0" w:rsidRDefault="00FC45B0">
      <w:pPr>
        <w:pStyle w:val="ListParagraph"/>
        <w:tabs>
          <w:tab w:val="left" w:pos="1198"/>
          <w:tab w:val="left" w:pos="3926"/>
        </w:tabs>
        <w:spacing w:before="322" w:line="482" w:lineRule="auto"/>
        <w:ind w:left="0" w:right="687" w:firstLine="0"/>
        <w:rPr>
          <w:sz w:val="28"/>
          <w:lang w:val="en-IN"/>
        </w:rPr>
      </w:pPr>
    </w:p>
    <w:p w14:paraId="6495C98D" w14:textId="77777777" w:rsidR="00FC45B0" w:rsidRDefault="00FC45B0">
      <w:pPr>
        <w:pStyle w:val="ListParagraph"/>
        <w:numPr>
          <w:ilvl w:val="2"/>
          <w:numId w:val="1"/>
        </w:numPr>
        <w:tabs>
          <w:tab w:val="left" w:pos="1198"/>
          <w:tab w:val="left" w:pos="3926"/>
        </w:tabs>
        <w:spacing w:before="322" w:line="482" w:lineRule="auto"/>
        <w:ind w:left="1198" w:right="687" w:hanging="360"/>
        <w:rPr>
          <w:sz w:val="28"/>
          <w:lang w:val="en-IN"/>
        </w:rPr>
        <w:sectPr w:rsidR="00FC45B0" w:rsidSect="00EE1C3A">
          <w:footerReference w:type="default" r:id="rId8"/>
          <w:type w:val="continuous"/>
          <w:pgSz w:w="12240" w:h="15840"/>
          <w:pgMar w:top="568" w:right="720" w:bottom="960" w:left="720" w:header="0" w:footer="768" w:gutter="0"/>
          <w:pgNumType w:start="1"/>
          <w:cols w:space="720"/>
        </w:sectPr>
      </w:pPr>
    </w:p>
    <w:p w14:paraId="61621006" w14:textId="0203AC7E" w:rsidR="00FC45B0" w:rsidRPr="00EE1C3A" w:rsidRDefault="00731648">
      <w:pPr>
        <w:pStyle w:val="ListParagraph"/>
        <w:numPr>
          <w:ilvl w:val="1"/>
          <w:numId w:val="1"/>
        </w:numPr>
        <w:pBdr>
          <w:bottom w:val="single" w:sz="12" w:space="0" w:color="auto"/>
        </w:pBdr>
        <w:tabs>
          <w:tab w:val="left" w:pos="1119"/>
          <w:tab w:val="left" w:pos="9397"/>
        </w:tabs>
        <w:spacing w:before="73"/>
        <w:ind w:left="1119" w:hanging="707"/>
        <w:rPr>
          <w:b/>
          <w:sz w:val="28"/>
        </w:rPr>
      </w:pPr>
      <w:r w:rsidRPr="00EE1C3A">
        <w:rPr>
          <w:b/>
          <w:noProof/>
          <w:sz w:val="5"/>
        </w:rPr>
        <w:lastRenderedPageBreak/>
        <mc:AlternateContent>
          <mc:Choice Requires="wps">
            <w:drawing>
              <wp:anchor distT="0" distB="0" distL="0" distR="0" simplePos="0" relativeHeight="251651072" behindDoc="1" locked="0" layoutInCell="1" allowOverlap="1" wp14:anchorId="2B37C65E" wp14:editId="2C6797EC">
                <wp:simplePos x="0" y="0"/>
                <wp:positionH relativeFrom="page">
                  <wp:posOffset>476250</wp:posOffset>
                </wp:positionH>
                <wp:positionV relativeFrom="paragraph">
                  <wp:posOffset>336550</wp:posOffset>
                </wp:positionV>
                <wp:extent cx="6598285" cy="323850"/>
                <wp:effectExtent l="0" t="0" r="12065" b="19050"/>
                <wp:wrapTopAndBottom/>
                <wp:docPr id="1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8285" cy="3238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46AD0F" w14:textId="55516A42" w:rsidR="00FC45B0" w:rsidRDefault="00000000">
                            <w:pPr>
                              <w:spacing w:before="72" w:line="259" w:lineRule="auto"/>
                              <w:ind w:left="2976" w:right="216" w:hanging="2759"/>
                              <w:rPr>
                                <w:i/>
                                <w:sz w:val="28"/>
                                <w:lang w:val="en-IN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8"/>
                                <w:lang w:val="en-IN"/>
                              </w:rPr>
                              <w:t>Star fish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  <w:lang w:val="en-IN"/>
                              </w:rPr>
                              <w:t xml:space="preserve">camel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  <w:lang w:val="en-IN"/>
                              </w:rPr>
                              <w:t>dolphin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  <w:lang w:val="en-IN"/>
                              </w:rPr>
                              <w:t>golden temple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28"/>
                                <w:lang w:val="en-IN"/>
                              </w:rPr>
                              <w:t xml:space="preserve">wild cat 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/ </w:t>
                            </w:r>
                            <w:r>
                              <w:rPr>
                                <w:i/>
                                <w:sz w:val="28"/>
                                <w:lang w:val="en-IN"/>
                              </w:rPr>
                              <w:t>harvesting</w:t>
                            </w:r>
                            <w:r>
                              <w:rPr>
                                <w:i/>
                                <w:sz w:val="28"/>
                              </w:rPr>
                              <w:t xml:space="preserve"> /</w:t>
                            </w:r>
                            <w:r>
                              <w:rPr>
                                <w:i/>
                                <w:sz w:val="28"/>
                                <w:lang w:val="en-IN"/>
                              </w:rPr>
                              <w:t xml:space="preserve"> </w:t>
                            </w:r>
                            <w:r w:rsidR="00731648">
                              <w:rPr>
                                <w:i/>
                                <w:sz w:val="28"/>
                                <w:lang w:val="en-IN"/>
                              </w:rPr>
                              <w:t>J</w:t>
                            </w:r>
                            <w:r>
                              <w:rPr>
                                <w:i/>
                                <w:sz w:val="28"/>
                                <w:lang w:val="en-IN"/>
                              </w:rPr>
                              <w:t>aisalmer fort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37C65E" id="Textbox 17" o:spid="_x0000_s1029" type="#_x0000_t202" style="position:absolute;left:0;text-align:left;margin-left:37.5pt;margin-top:26.5pt;width:519.55pt;height:25.5pt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" filled="f">
                <v:textbox inset="0,0,0,0">
                  <w:txbxContent>
                    <w:p w14:paraId="0C46AD0F" w14:textId="55516A42" w:rsidR="00FC45B0" w:rsidRDefault="00000000">
                      <w:pPr>
                        <w:spacing w:before="72" w:line="259" w:lineRule="auto"/>
                        <w:ind w:left="2976" w:right="216" w:hanging="2759"/>
                        <w:rPr>
                          <w:i/>
                          <w:sz w:val="28"/>
                          <w:lang w:val="en-IN"/>
                        </w:rPr>
                      </w:pPr>
                      <w:r>
                        <w:rPr>
                          <w:i/>
                          <w:spacing w:val="-2"/>
                          <w:sz w:val="28"/>
                          <w:lang w:val="en-IN"/>
                        </w:rPr>
                        <w:t>Star fish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pacing w:val="-3"/>
                          <w:sz w:val="28"/>
                          <w:lang w:val="en-IN"/>
                        </w:rPr>
                        <w:t xml:space="preserve">camel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2"/>
                          <w:sz w:val="28"/>
                          <w:lang w:val="en-IN"/>
                        </w:rPr>
                        <w:t>dolphin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pacing w:val="-4"/>
                          <w:sz w:val="28"/>
                          <w:lang w:val="en-IN"/>
                        </w:rPr>
                        <w:t>golden temple</w:t>
                      </w:r>
                      <w:r>
                        <w:rPr>
                          <w:i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i/>
                          <w:spacing w:val="-5"/>
                          <w:sz w:val="28"/>
                          <w:lang w:val="en-IN"/>
                        </w:rPr>
                        <w:t xml:space="preserve">wild cat </w:t>
                      </w:r>
                      <w:r>
                        <w:rPr>
                          <w:i/>
                          <w:sz w:val="28"/>
                        </w:rPr>
                        <w:t xml:space="preserve">/ </w:t>
                      </w:r>
                      <w:r>
                        <w:rPr>
                          <w:i/>
                          <w:sz w:val="28"/>
                          <w:lang w:val="en-IN"/>
                        </w:rPr>
                        <w:t>harvesting</w:t>
                      </w:r>
                      <w:r>
                        <w:rPr>
                          <w:i/>
                          <w:sz w:val="28"/>
                        </w:rPr>
                        <w:t xml:space="preserve"> /</w:t>
                      </w:r>
                      <w:r>
                        <w:rPr>
                          <w:i/>
                          <w:sz w:val="28"/>
                          <w:lang w:val="en-IN"/>
                        </w:rPr>
                        <w:t xml:space="preserve"> </w:t>
                      </w:r>
                      <w:r w:rsidR="00731648">
                        <w:rPr>
                          <w:i/>
                          <w:sz w:val="28"/>
                          <w:lang w:val="en-IN"/>
                        </w:rPr>
                        <w:t>J</w:t>
                      </w:r>
                      <w:r>
                        <w:rPr>
                          <w:i/>
                          <w:sz w:val="28"/>
                          <w:lang w:val="en-IN"/>
                        </w:rPr>
                        <w:t>aisalmer fort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EE1C3A">
        <w:rPr>
          <w:b/>
          <w:sz w:val="28"/>
        </w:rPr>
        <w:t>Identify</w:t>
      </w:r>
      <w:r w:rsidRPr="00EE1C3A">
        <w:rPr>
          <w:b/>
          <w:spacing w:val="-6"/>
          <w:sz w:val="28"/>
        </w:rPr>
        <w:t xml:space="preserve"> </w:t>
      </w:r>
      <w:r w:rsidRPr="00EE1C3A">
        <w:rPr>
          <w:b/>
          <w:sz w:val="28"/>
        </w:rPr>
        <w:t>and</w:t>
      </w:r>
      <w:r w:rsidRPr="00EE1C3A">
        <w:rPr>
          <w:b/>
          <w:spacing w:val="-4"/>
          <w:sz w:val="28"/>
        </w:rPr>
        <w:t xml:space="preserve"> </w:t>
      </w:r>
      <w:r w:rsidRPr="00EE1C3A">
        <w:rPr>
          <w:b/>
          <w:sz w:val="28"/>
        </w:rPr>
        <w:t>name</w:t>
      </w:r>
      <w:r w:rsidRPr="00EE1C3A">
        <w:rPr>
          <w:b/>
          <w:spacing w:val="-5"/>
          <w:sz w:val="28"/>
        </w:rPr>
        <w:t xml:space="preserve"> </w:t>
      </w:r>
      <w:r w:rsidRPr="00EE1C3A">
        <w:rPr>
          <w:b/>
          <w:sz w:val="28"/>
        </w:rPr>
        <w:t>the</w:t>
      </w:r>
      <w:r w:rsidRPr="00EE1C3A">
        <w:rPr>
          <w:b/>
          <w:spacing w:val="-5"/>
          <w:sz w:val="28"/>
        </w:rPr>
        <w:t xml:space="preserve"> </w:t>
      </w:r>
      <w:r w:rsidRPr="00EE1C3A">
        <w:rPr>
          <w:b/>
          <w:sz w:val="28"/>
        </w:rPr>
        <w:t>following</w:t>
      </w:r>
      <w:r w:rsidRPr="00EE1C3A">
        <w:rPr>
          <w:b/>
          <w:spacing w:val="-3"/>
          <w:sz w:val="28"/>
        </w:rPr>
        <w:t xml:space="preserve"> </w:t>
      </w:r>
      <w:r w:rsidRPr="00EE1C3A">
        <w:rPr>
          <w:b/>
          <w:spacing w:val="-2"/>
          <w:sz w:val="28"/>
        </w:rPr>
        <w:t>pictures.</w:t>
      </w:r>
      <w:r w:rsidRPr="00EE1C3A">
        <w:rPr>
          <w:b/>
          <w:sz w:val="28"/>
        </w:rPr>
        <w:tab/>
      </w:r>
      <w:r w:rsidRPr="00EE1C3A">
        <w:rPr>
          <w:b/>
          <w:spacing w:val="-2"/>
          <w:sz w:val="28"/>
        </w:rPr>
        <w:t>(1X4=4)</w:t>
      </w:r>
    </w:p>
    <w:p w14:paraId="0A0D92F2" w14:textId="018D3B44" w:rsidR="00FC45B0" w:rsidRDefault="00000000">
      <w:pPr>
        <w:pStyle w:val="BodyText"/>
        <w:spacing w:before="10"/>
        <w:rPr>
          <w:sz w:val="20"/>
        </w:rPr>
      </w:pP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  <w:t xml:space="preserve"> </w:t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</w:r>
      <w:r>
        <w:rPr>
          <w:position w:val="2"/>
          <w:sz w:val="20"/>
          <w:lang w:val="en-IN"/>
        </w:rPr>
        <w:tab/>
        <w:t xml:space="preserve">          </w:t>
      </w:r>
      <w:r>
        <w:rPr>
          <w:position w:val="2"/>
          <w:sz w:val="20"/>
        </w:rPr>
        <w:tab/>
      </w:r>
    </w:p>
    <w:p w14:paraId="45CAFC72" w14:textId="4D2BA479" w:rsidR="00FC45B0" w:rsidRDefault="00731648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 wp14:anchorId="475A3C82" wp14:editId="26FEE7E7">
            <wp:simplePos x="0" y="0"/>
            <wp:positionH relativeFrom="column">
              <wp:posOffset>3662045</wp:posOffset>
            </wp:positionH>
            <wp:positionV relativeFrom="paragraph">
              <wp:posOffset>146685</wp:posOffset>
            </wp:positionV>
            <wp:extent cx="2241550" cy="1278890"/>
            <wp:effectExtent l="0" t="0" r="0" b="0"/>
            <wp:wrapTight wrapText="bothSides">
              <wp:wrapPolygon edited="0">
                <wp:start x="0" y="0"/>
                <wp:lineTo x="0" y="21235"/>
                <wp:lineTo x="21478" y="21235"/>
                <wp:lineTo x="21478" y="0"/>
                <wp:lineTo x="0" y="0"/>
              </wp:wrapPolygon>
            </wp:wrapTight>
            <wp:docPr id="52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4555" t="5654" r="5150" b="11452"/>
                    <a:stretch>
                      <a:fillRect/>
                    </a:stretch>
                  </pic:blipFill>
                  <pic:spPr>
                    <a:xfrm>
                      <a:off x="0" y="0"/>
                      <a:ext cx="2241550" cy="1278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9C54408" wp14:editId="1C5B8BD2">
            <wp:simplePos x="0" y="0"/>
            <wp:positionH relativeFrom="column">
              <wp:posOffset>542925</wp:posOffset>
            </wp:positionH>
            <wp:positionV relativeFrom="paragraph">
              <wp:posOffset>113030</wp:posOffset>
            </wp:positionV>
            <wp:extent cx="1620520" cy="1348740"/>
            <wp:effectExtent l="0" t="0" r="55880" b="41910"/>
            <wp:wrapTight wrapText="bothSides">
              <wp:wrapPolygon edited="0">
                <wp:start x="0" y="0"/>
                <wp:lineTo x="0" y="21356"/>
                <wp:lineTo x="21329" y="21356"/>
                <wp:lineTo x="21329" y="0"/>
                <wp:lineTo x="0" y="0"/>
              </wp:wrapPolygon>
            </wp:wrapTight>
            <wp:docPr id="55" name="Picture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1348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1743738A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11B42B9C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47F9B52C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51A826FC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3AEC6EC2" w14:textId="435A0A6E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1B61E0D2" w14:textId="37BD3B4A" w:rsidR="00FC45B0" w:rsidRDefault="00731648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2DEECA68" wp14:editId="0EF463A5">
            <wp:simplePos x="0" y="0"/>
            <wp:positionH relativeFrom="column">
              <wp:posOffset>3976370</wp:posOffset>
            </wp:positionH>
            <wp:positionV relativeFrom="paragraph">
              <wp:posOffset>116840</wp:posOffset>
            </wp:positionV>
            <wp:extent cx="1873885" cy="1296670"/>
            <wp:effectExtent l="0" t="0" r="12065" b="17780"/>
            <wp:wrapTight wrapText="bothSides">
              <wp:wrapPolygon edited="0">
                <wp:start x="0" y="0"/>
                <wp:lineTo x="0" y="21262"/>
                <wp:lineTo x="21300" y="21262"/>
                <wp:lineTo x="21300" y="0"/>
                <wp:lineTo x="0" y="0"/>
              </wp:wrapPolygon>
            </wp:wrapTight>
            <wp:docPr id="53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885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u w:val="single"/>
        </w:rPr>
        <w:drawing>
          <wp:anchor distT="0" distB="0" distL="114300" distR="114300" simplePos="0" relativeHeight="251662336" behindDoc="1" locked="0" layoutInCell="1" allowOverlap="1" wp14:anchorId="3ED0CF97" wp14:editId="6D6353DA">
            <wp:simplePos x="0" y="0"/>
            <wp:positionH relativeFrom="column">
              <wp:posOffset>408305</wp:posOffset>
            </wp:positionH>
            <wp:positionV relativeFrom="paragraph">
              <wp:posOffset>117475</wp:posOffset>
            </wp:positionV>
            <wp:extent cx="1757680" cy="1363980"/>
            <wp:effectExtent l="0" t="0" r="0" b="0"/>
            <wp:wrapTight wrapText="bothSides">
              <wp:wrapPolygon edited="0">
                <wp:start x="0" y="0"/>
                <wp:lineTo x="0" y="21419"/>
                <wp:lineTo x="21303" y="21419"/>
                <wp:lineTo x="21303" y="0"/>
                <wp:lineTo x="0" y="0"/>
              </wp:wrapPolygon>
            </wp:wrapTight>
            <wp:docPr id="62" name="Picture 62" descr="Happy-and-Healthy-Living-Class-4-Worksheet-with-Answers-EVS-Chapter-6-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 descr="Happy-and-Healthy-Living-Class-4-Worksheet-with-Answers-EVS-Chapter-6-13"/>
                    <pic:cNvPicPr>
                      <a:picLocks noChangeAspect="1"/>
                    </pic:cNvPicPr>
                  </pic:nvPicPr>
                  <pic:blipFill>
                    <a:blip r:embed="rId12"/>
                    <a:srcRect r="67676" b="52438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FA91B0" w14:textId="4287D2A4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6BB3C5A8" w14:textId="4B593118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6AB2AB20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635BD672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553EBBDD" w14:textId="77777777" w:rsidR="00FC45B0" w:rsidRDefault="00FC45B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u w:val="single"/>
        </w:rPr>
      </w:pPr>
    </w:p>
    <w:p w14:paraId="7F924B7F" w14:textId="7A5B7361" w:rsidR="00FC45B0" w:rsidRPr="00731648" w:rsidRDefault="00000000">
      <w:pPr>
        <w:pStyle w:val="BodyText"/>
        <w:tabs>
          <w:tab w:val="left" w:pos="5399"/>
          <w:tab w:val="left" w:pos="5754"/>
          <w:tab w:val="left" w:pos="9459"/>
        </w:tabs>
        <w:spacing w:before="164"/>
        <w:rPr>
          <w:b/>
          <w:spacing w:val="-8"/>
        </w:rPr>
      </w:pPr>
      <w:r>
        <w:rPr>
          <w:b/>
          <w:spacing w:val="-8"/>
          <w:lang w:val="en-IN"/>
        </w:rPr>
        <w:t xml:space="preserve">Q4. </w:t>
      </w:r>
      <w:r>
        <w:rPr>
          <w:b/>
        </w:rPr>
        <w:t>Observe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given</w:t>
      </w:r>
      <w:r>
        <w:rPr>
          <w:b/>
          <w:spacing w:val="-5"/>
        </w:rPr>
        <w:t xml:space="preserve"> </w:t>
      </w:r>
      <w:r>
        <w:rPr>
          <w:b/>
        </w:rPr>
        <w:t>picture</w:t>
      </w:r>
      <w:r>
        <w:rPr>
          <w:b/>
          <w:spacing w:val="-4"/>
        </w:rPr>
        <w:t xml:space="preserve"> </w:t>
      </w:r>
      <w:r>
        <w:rPr>
          <w:b/>
        </w:rPr>
        <w:t>carefully</w:t>
      </w:r>
      <w:r>
        <w:rPr>
          <w:b/>
          <w:spacing w:val="-9"/>
        </w:rPr>
        <w:t xml:space="preserve"> </w:t>
      </w:r>
      <w:r>
        <w:rPr>
          <w:b/>
        </w:rPr>
        <w:t>and</w:t>
      </w:r>
      <w:r>
        <w:rPr>
          <w:b/>
          <w:spacing w:val="-5"/>
        </w:rPr>
        <w:t xml:space="preserve"> </w:t>
      </w:r>
      <w:r>
        <w:rPr>
          <w:b/>
        </w:rPr>
        <w:t>answer</w:t>
      </w:r>
      <w:r>
        <w:rPr>
          <w:b/>
          <w:spacing w:val="-4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questions</w:t>
      </w:r>
      <w:r>
        <w:rPr>
          <w:b/>
          <w:spacing w:val="-3"/>
        </w:rPr>
        <w:t xml:space="preserve"> </w:t>
      </w:r>
      <w:r>
        <w:rPr>
          <w:b/>
        </w:rPr>
        <w:t>that</w:t>
      </w:r>
      <w:r>
        <w:rPr>
          <w:b/>
          <w:spacing w:val="-4"/>
        </w:rPr>
        <w:t xml:space="preserve"> </w:t>
      </w:r>
      <w:r>
        <w:rPr>
          <w:b/>
        </w:rPr>
        <w:t>follow.</w:t>
      </w:r>
      <w:r>
        <w:rPr>
          <w:b/>
          <w:spacing w:val="-5"/>
        </w:rPr>
        <w:t xml:space="preserve"> </w:t>
      </w:r>
      <w:r>
        <w:rPr>
          <w:b/>
          <w:spacing w:val="-5"/>
          <w:lang w:val="en-IN"/>
        </w:rPr>
        <w:t xml:space="preserve">   </w:t>
      </w:r>
      <w:r>
        <w:rPr>
          <w:b/>
          <w:spacing w:val="-5"/>
          <w:lang w:val="en-IN"/>
        </w:rPr>
        <w:tab/>
      </w:r>
      <w:r>
        <w:rPr>
          <w:b/>
          <w:spacing w:val="-4"/>
        </w:rPr>
        <w:t>(</w:t>
      </w:r>
      <w:r>
        <w:rPr>
          <w:b/>
          <w:spacing w:val="-4"/>
          <w:lang w:val="en-IN"/>
        </w:rPr>
        <w:t>3X1=3</w:t>
      </w:r>
      <w:r>
        <w:rPr>
          <w:b/>
          <w:spacing w:val="-4"/>
        </w:rPr>
        <w:t>)</w:t>
      </w:r>
    </w:p>
    <w:p w14:paraId="2A673283" w14:textId="77777777" w:rsidR="00FC45B0" w:rsidRDefault="00FC45B0">
      <w:pPr>
        <w:pStyle w:val="BodyText"/>
        <w:spacing w:before="3"/>
        <w:rPr>
          <w:b/>
          <w:sz w:val="18"/>
        </w:rPr>
      </w:pPr>
    </w:p>
    <w:p w14:paraId="54098A4E" w14:textId="77777777" w:rsidR="00FC45B0" w:rsidRDefault="00000000">
      <w:pPr>
        <w:pStyle w:val="BodyText"/>
        <w:rPr>
          <w:b/>
          <w:sz w:val="18"/>
        </w:rPr>
        <w:sectPr w:rsidR="00FC45B0">
          <w:pgSz w:w="12240" w:h="15840"/>
          <w:pgMar w:top="1060" w:right="720" w:bottom="960" w:left="720" w:header="0" w:footer="768" w:gutter="0"/>
          <w:cols w:space="720"/>
        </w:sect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 wp14:anchorId="24C4702B" wp14:editId="1F0FECC7">
            <wp:extent cx="6485255" cy="2078990"/>
            <wp:effectExtent l="0" t="0" r="10795" b="16510"/>
            <wp:docPr id="63" name="Picture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1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5255" cy="2078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0BAD74" w14:textId="490B8CE3" w:rsidR="00FC45B0" w:rsidRDefault="00000000">
      <w:pPr>
        <w:pStyle w:val="ListParagraph"/>
        <w:numPr>
          <w:ilvl w:val="0"/>
          <w:numId w:val="2"/>
        </w:numPr>
        <w:tabs>
          <w:tab w:val="left" w:pos="1117"/>
          <w:tab w:val="left" w:pos="10000"/>
        </w:tabs>
        <w:spacing w:before="60"/>
        <w:ind w:left="1117" w:hanging="359"/>
        <w:rPr>
          <w:sz w:val="28"/>
        </w:rPr>
      </w:pPr>
      <w:r>
        <w:rPr>
          <w:sz w:val="28"/>
        </w:rPr>
        <w:t>Name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pacing w:val="-3"/>
          <w:sz w:val="28"/>
          <w:lang w:val="en-IN"/>
        </w:rPr>
        <w:t>state shown in the given picture</w:t>
      </w:r>
      <w:r>
        <w:rPr>
          <w:sz w:val="28"/>
        </w:rPr>
        <w:tab/>
      </w:r>
      <w:r>
        <w:rPr>
          <w:sz w:val="28"/>
          <w:lang w:val="en-IN"/>
        </w:rPr>
        <w:t xml:space="preserve"> </w:t>
      </w:r>
      <w:r w:rsidR="00BD7A67">
        <w:rPr>
          <w:sz w:val="28"/>
          <w:lang w:val="en-IN"/>
        </w:rPr>
        <w:t xml:space="preserve"> </w:t>
      </w:r>
      <w:r>
        <w:rPr>
          <w:sz w:val="28"/>
          <w:lang w:val="en-IN"/>
        </w:rPr>
        <w:t xml:space="preserve"> </w:t>
      </w:r>
      <w:r>
        <w:rPr>
          <w:spacing w:val="-5"/>
          <w:sz w:val="28"/>
        </w:rPr>
        <w:t>(1)</w:t>
      </w:r>
    </w:p>
    <w:p w14:paraId="1409E9D3" w14:textId="77777777" w:rsidR="00FC45B0" w:rsidRDefault="00000000">
      <w:pPr>
        <w:pStyle w:val="ListParagraph"/>
        <w:tabs>
          <w:tab w:val="left" w:pos="1117"/>
          <w:tab w:val="left" w:pos="10000"/>
        </w:tabs>
        <w:spacing w:before="60"/>
        <w:ind w:left="758" w:firstLine="0"/>
        <w:rPr>
          <w:sz w:val="28"/>
          <w:lang w:val="en-IN"/>
        </w:rPr>
      </w:pPr>
      <w:r>
        <w:rPr>
          <w:sz w:val="28"/>
          <w:lang w:val="en-IN"/>
        </w:rPr>
        <w:t>____________________________________________________________________</w:t>
      </w:r>
    </w:p>
    <w:p w14:paraId="5B5BFD59" w14:textId="77777777" w:rsidR="00FC45B0" w:rsidRDefault="00FC45B0">
      <w:pPr>
        <w:pStyle w:val="ListParagraph"/>
        <w:tabs>
          <w:tab w:val="left" w:pos="1117"/>
          <w:tab w:val="left" w:pos="10000"/>
        </w:tabs>
        <w:spacing w:before="60"/>
        <w:ind w:left="0" w:firstLine="0"/>
        <w:rPr>
          <w:sz w:val="28"/>
          <w:lang w:val="en-IN"/>
        </w:rPr>
      </w:pPr>
    </w:p>
    <w:p w14:paraId="731313EC" w14:textId="77777777" w:rsidR="00FC45B0" w:rsidRDefault="00000000">
      <w:pPr>
        <w:pStyle w:val="ListParagraph"/>
        <w:numPr>
          <w:ilvl w:val="0"/>
          <w:numId w:val="2"/>
        </w:numPr>
        <w:tabs>
          <w:tab w:val="left" w:pos="1117"/>
          <w:tab w:val="left" w:pos="10000"/>
        </w:tabs>
        <w:spacing w:before="60"/>
        <w:ind w:left="1117" w:hanging="359"/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40FB48E3" wp14:editId="032807F5">
                <wp:simplePos x="0" y="0"/>
                <wp:positionH relativeFrom="page">
                  <wp:posOffset>938530</wp:posOffset>
                </wp:positionH>
                <wp:positionV relativeFrom="paragraph">
                  <wp:posOffset>302895</wp:posOffset>
                </wp:positionV>
                <wp:extent cx="6045200" cy="1270"/>
                <wp:effectExtent l="0" t="0" r="0" b="0"/>
                <wp:wrapTopAndBottom/>
                <wp:docPr id="23" name="Graphic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E19FC" id="Graphic 23" o:spid="_x0000_s1026" style="position:absolute;margin-left:73.9pt;margin-top:23.85pt;width:476pt;height:.1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31C5ED2A" wp14:editId="11282FB7">
                <wp:simplePos x="0" y="0"/>
                <wp:positionH relativeFrom="page">
                  <wp:posOffset>938530</wp:posOffset>
                </wp:positionH>
                <wp:positionV relativeFrom="paragraph">
                  <wp:posOffset>608965</wp:posOffset>
                </wp:positionV>
                <wp:extent cx="6049010" cy="1270"/>
                <wp:effectExtent l="0" t="0" r="0" b="0"/>
                <wp:wrapTopAndBottom/>
                <wp:docPr id="24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DBEA2" id="Graphic 24" o:spid="_x0000_s1026" style="position:absolute;margin-left:73.9pt;margin-top:47.95pt;width:476.3pt;height:.1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" path="m,l6048700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sz w:val="28"/>
          <w:lang w:val="en-IN"/>
        </w:rPr>
        <w:t>What is the main occupation of this state?                                                               (1)</w:t>
      </w:r>
      <w:r>
        <w:rPr>
          <w:sz w:val="28"/>
        </w:rPr>
        <w:tab/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DBB4696" wp14:editId="248FD0CB">
                <wp:simplePos x="0" y="0"/>
                <wp:positionH relativeFrom="page">
                  <wp:posOffset>938530</wp:posOffset>
                </wp:positionH>
                <wp:positionV relativeFrom="paragraph">
                  <wp:posOffset>302260</wp:posOffset>
                </wp:positionV>
                <wp:extent cx="6045200" cy="1270"/>
                <wp:effectExtent l="0" t="0" r="0" b="0"/>
                <wp:wrapTopAndBottom/>
                <wp:docPr id="25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C1302" id="Graphic 25" o:spid="_x0000_s1026" style="position:absolute;margin-left:73.9pt;margin-top:23.8pt;width:476pt;height:.1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3C49CF97" wp14:editId="76ADB782">
                <wp:simplePos x="0" y="0"/>
                <wp:positionH relativeFrom="page">
                  <wp:posOffset>938530</wp:posOffset>
                </wp:positionH>
                <wp:positionV relativeFrom="paragraph">
                  <wp:posOffset>608965</wp:posOffset>
                </wp:positionV>
                <wp:extent cx="6049010" cy="1270"/>
                <wp:effectExtent l="0" t="0" r="0" b="0"/>
                <wp:wrapTopAndBottom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9DEA7" id="Graphic 26" o:spid="_x0000_s1026" style="position:absolute;margin-left:73.9pt;margin-top:47.95pt;width:476.3pt;height: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" path="m,l6048700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3DF047B6" w14:textId="053A1CA3" w:rsidR="00FC45B0" w:rsidRPr="00BD7A67" w:rsidRDefault="00000000">
      <w:pPr>
        <w:pStyle w:val="ListParagraph"/>
        <w:numPr>
          <w:ilvl w:val="0"/>
          <w:numId w:val="2"/>
        </w:numPr>
        <w:tabs>
          <w:tab w:val="left" w:pos="1117"/>
          <w:tab w:val="left" w:pos="10000"/>
        </w:tabs>
        <w:ind w:left="1117" w:hanging="359"/>
        <w:rPr>
          <w:sz w:val="28"/>
        </w:rPr>
      </w:pPr>
      <w:proofErr w:type="spellStart"/>
      <w:r>
        <w:rPr>
          <w:sz w:val="28"/>
        </w:rPr>
        <w:lastRenderedPageBreak/>
        <w:t>Wh</w:t>
      </w:r>
      <w:proofErr w:type="spellEnd"/>
      <w:r>
        <w:rPr>
          <w:sz w:val="28"/>
          <w:lang w:val="en-IN"/>
        </w:rPr>
        <w:t>ich music instruments do you see in the picture</w:t>
      </w:r>
      <w:r>
        <w:rPr>
          <w:spacing w:val="-2"/>
          <w:sz w:val="28"/>
        </w:rPr>
        <w:t>?</w:t>
      </w:r>
      <w:r>
        <w:rPr>
          <w:sz w:val="28"/>
        </w:rPr>
        <w:tab/>
      </w:r>
      <w:r>
        <w:rPr>
          <w:sz w:val="28"/>
          <w:lang w:val="en-IN"/>
        </w:rPr>
        <w:t xml:space="preserve">  </w:t>
      </w:r>
      <w:r>
        <w:rPr>
          <w:spacing w:val="-5"/>
          <w:sz w:val="28"/>
        </w:rPr>
        <w:t>(1)</w:t>
      </w:r>
    </w:p>
    <w:p w14:paraId="23322AFB" w14:textId="3291E507" w:rsidR="00BD7A67" w:rsidRDefault="00BD7A67" w:rsidP="00EE1C3A">
      <w:pPr>
        <w:pStyle w:val="ListParagraph"/>
        <w:tabs>
          <w:tab w:val="left" w:pos="1117"/>
          <w:tab w:val="left" w:pos="10000"/>
        </w:tabs>
        <w:spacing w:line="480" w:lineRule="auto"/>
        <w:ind w:left="1117" w:firstLine="0"/>
        <w:rPr>
          <w:sz w:val="28"/>
        </w:rPr>
      </w:pPr>
      <w:r>
        <w:rPr>
          <w:spacing w:val="-5"/>
          <w:sz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5FBD813" w14:textId="21695BAE" w:rsidR="00FC45B0" w:rsidRDefault="00FC45B0">
      <w:pPr>
        <w:pStyle w:val="BodyText"/>
        <w:spacing w:before="222"/>
        <w:rPr>
          <w:sz w:val="20"/>
        </w:rPr>
      </w:pPr>
    </w:p>
    <w:p w14:paraId="68784749" w14:textId="77777777" w:rsidR="00FC45B0" w:rsidRDefault="00000000">
      <w:pPr>
        <w:pStyle w:val="BodyText"/>
        <w:spacing w:before="6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6704" behindDoc="1" locked="0" layoutInCell="1" allowOverlap="1" wp14:anchorId="0B2770AF" wp14:editId="031A9F74">
                <wp:simplePos x="0" y="0"/>
                <wp:positionH relativeFrom="page">
                  <wp:posOffset>2034540</wp:posOffset>
                </wp:positionH>
                <wp:positionV relativeFrom="paragraph">
                  <wp:posOffset>205740</wp:posOffset>
                </wp:positionV>
                <wp:extent cx="3946525" cy="394335"/>
                <wp:effectExtent l="0" t="0" r="0" b="0"/>
                <wp:wrapTopAndBottom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6525" cy="394335"/>
                          <a:chOff x="0" y="0"/>
                          <a:chExt cx="3946525" cy="39433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4762" y="4762"/>
                            <a:ext cx="3937000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00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3872865" y="384810"/>
                                </a:lnTo>
                                <a:lnTo>
                                  <a:pt x="3897834" y="379771"/>
                                </a:lnTo>
                                <a:lnTo>
                                  <a:pt x="3918219" y="366029"/>
                                </a:lnTo>
                                <a:lnTo>
                                  <a:pt x="3931961" y="345644"/>
                                </a:lnTo>
                                <a:lnTo>
                                  <a:pt x="3937000" y="320675"/>
                                </a:lnTo>
                                <a:lnTo>
                                  <a:pt x="3937000" y="64135"/>
                                </a:lnTo>
                                <a:lnTo>
                                  <a:pt x="3931961" y="39165"/>
                                </a:lnTo>
                                <a:lnTo>
                                  <a:pt x="3918219" y="18780"/>
                                </a:lnTo>
                                <a:lnTo>
                                  <a:pt x="3897834" y="5038"/>
                                </a:lnTo>
                                <a:lnTo>
                                  <a:pt x="3872865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3946525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70C3E7" w14:textId="77777777" w:rsidR="00FC45B0" w:rsidRDefault="00000000">
                              <w:pPr>
                                <w:spacing w:before="110"/>
                                <w:ind w:left="182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(Identification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pacing w:val="-10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Classification-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16M)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2770AF" id="Group 31" o:spid="_x0000_s1030" style="position:absolute;margin-left:160.2pt;margin-top:16.2pt;width:310.75pt;height:31.05pt;z-index:-251659776;mso-wrap-distance-left:0;mso-wrap-distance-right:0;mso-position-horizontal-relative:page" coordsize="39465,3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">
                <v:shape id="Graphic 32" o:spid="_x0000_s1031" style="position:absolute;left:47;top:47;width:39370;height:3848;visibility:visible;mso-wrap-style:square;v-text-anchor:top" coordsize="3937000,384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" path="m64135,l39165,5038,18780,18780,5038,39165,,64135,,320675r5038,24969l18780,366029r20385,13742l64135,384810r3808730,l3897834,379771r20385,-13742l3931961,345644r5039,-24969l3937000,64135r-5039,-24970l3918219,18780,3897834,5038,3872865,,64135,xe" filled="f">
                  <v:path arrowok="t"/>
                </v:shape>
                <v:shape id="Textbox 33" o:spid="_x0000_s1032" type="#_x0000_t202" style="position:absolute;width:39465;height:3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0A70C3E7" w14:textId="77777777" w:rsidR="00FC45B0" w:rsidRDefault="00000000">
                        <w:pPr>
                          <w:spacing w:before="110"/>
                          <w:ind w:left="18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B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(Identification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and</w:t>
                        </w:r>
                        <w:r>
                          <w:rPr>
                            <w:b/>
                            <w:spacing w:val="-10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Classification-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16M)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953B2BA" w14:textId="77777777" w:rsidR="00FC45B0" w:rsidRDefault="00FC45B0">
      <w:pPr>
        <w:pStyle w:val="BodyText"/>
      </w:pPr>
    </w:p>
    <w:p w14:paraId="4AFC8966" w14:textId="77777777" w:rsidR="00FC45B0" w:rsidRDefault="00000000">
      <w:pPr>
        <w:pStyle w:val="BodyText"/>
        <w:spacing w:before="299"/>
        <w:ind w:firstLine="720"/>
        <w:rPr>
          <w:lang w:val="en-IN"/>
        </w:rPr>
      </w:pPr>
      <w:r>
        <w:rPr>
          <w:lang w:val="en-IN"/>
        </w:rPr>
        <w:t>Q1) Match the following.                                                                                ( 1 x 4 =4 )</w:t>
      </w:r>
    </w:p>
    <w:p w14:paraId="552FE33F" w14:textId="674CF63B" w:rsidR="00FC45B0" w:rsidRDefault="00000000">
      <w:pPr>
        <w:pStyle w:val="BodyText"/>
        <w:spacing w:before="299"/>
        <w:rPr>
          <w:lang w:val="en-IN"/>
        </w:rPr>
      </w:pPr>
      <w:r>
        <w:rPr>
          <w:lang w:val="en-IN"/>
        </w:rPr>
        <w:t xml:space="preserve">             </w:t>
      </w:r>
      <w:r w:rsidR="009E27A9">
        <w:rPr>
          <w:lang w:val="en-IN"/>
        </w:rPr>
        <w:t xml:space="preserve">    </w:t>
      </w:r>
      <w:r w:rsidRPr="00BD7A67">
        <w:rPr>
          <w:b/>
          <w:bCs/>
          <w:lang w:val="en-IN"/>
        </w:rPr>
        <w:t>Column A</w:t>
      </w:r>
      <w:r>
        <w:rPr>
          <w:lang w:val="en-IN"/>
        </w:rPr>
        <w:t xml:space="preserve"> </w:t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  <w:t xml:space="preserve">              </w:t>
      </w:r>
      <w:r w:rsidRPr="00BD7A67">
        <w:rPr>
          <w:b/>
          <w:bCs/>
          <w:lang w:val="en-IN"/>
        </w:rPr>
        <w:t>Column B</w:t>
      </w:r>
    </w:p>
    <w:p w14:paraId="292DD5E2" w14:textId="44306EE6" w:rsidR="00FC45B0" w:rsidRDefault="00000000" w:rsidP="00BD7A67">
      <w:pPr>
        <w:pStyle w:val="BodyText"/>
        <w:numPr>
          <w:ilvl w:val="0"/>
          <w:numId w:val="3"/>
        </w:numPr>
        <w:spacing w:before="299" w:line="480" w:lineRule="auto"/>
        <w:rPr>
          <w:lang w:val="en-IN"/>
        </w:rPr>
      </w:pPr>
      <w:r>
        <w:rPr>
          <w:lang w:val="en-IN"/>
        </w:rPr>
        <w:t xml:space="preserve">Reuse </w:t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  <w:t xml:space="preserve">                I) binding material</w:t>
      </w:r>
    </w:p>
    <w:p w14:paraId="5E730B74" w14:textId="0E8F11C0" w:rsidR="00FC45B0" w:rsidRDefault="00000000" w:rsidP="00BD7A67">
      <w:pPr>
        <w:pStyle w:val="BodyText"/>
        <w:numPr>
          <w:ilvl w:val="0"/>
          <w:numId w:val="3"/>
        </w:numPr>
        <w:spacing w:before="299" w:line="480" w:lineRule="auto"/>
        <w:rPr>
          <w:lang w:val="en-IN"/>
        </w:rPr>
      </w:pPr>
      <w:r>
        <w:rPr>
          <w:lang w:val="en-IN"/>
        </w:rPr>
        <w:t>Fenugreek seeds is used as                                         II) old newspaper</w:t>
      </w:r>
    </w:p>
    <w:p w14:paraId="7E8B3E7F" w14:textId="394B04E6" w:rsidR="00FC45B0" w:rsidRDefault="00000000" w:rsidP="00BD7A67">
      <w:pPr>
        <w:pStyle w:val="BodyText"/>
        <w:numPr>
          <w:ilvl w:val="0"/>
          <w:numId w:val="3"/>
        </w:numPr>
        <w:spacing w:before="299" w:line="480" w:lineRule="auto"/>
        <w:rPr>
          <w:lang w:val="en-IN"/>
        </w:rPr>
      </w:pPr>
      <w:r>
        <w:rPr>
          <w:lang w:val="en-IN"/>
        </w:rPr>
        <w:t xml:space="preserve">Charkha                                                                      III) plastic bottle </w:t>
      </w:r>
    </w:p>
    <w:p w14:paraId="3EE99AC7" w14:textId="10E688B3" w:rsidR="00FC45B0" w:rsidRDefault="00000000" w:rsidP="00BD7A67">
      <w:pPr>
        <w:pStyle w:val="BodyText"/>
        <w:numPr>
          <w:ilvl w:val="0"/>
          <w:numId w:val="3"/>
        </w:numPr>
        <w:spacing w:before="299" w:line="480" w:lineRule="auto"/>
        <w:rPr>
          <w:lang w:val="en-IN"/>
        </w:rPr>
      </w:pPr>
      <w:r>
        <w:rPr>
          <w:lang w:val="en-IN"/>
        </w:rPr>
        <w:t xml:space="preserve">Float                                                                           IV) spinning wheel </w:t>
      </w:r>
    </w:p>
    <w:p w14:paraId="22E39BE3" w14:textId="77777777" w:rsidR="00FC45B0" w:rsidRDefault="00FC45B0" w:rsidP="00BD7A67">
      <w:pPr>
        <w:pStyle w:val="BodyText"/>
        <w:spacing w:before="299" w:line="480" w:lineRule="auto"/>
        <w:rPr>
          <w:lang w:val="en-IN"/>
        </w:rPr>
      </w:pPr>
    </w:p>
    <w:p w14:paraId="10E013E8" w14:textId="77777777" w:rsidR="00FC45B0" w:rsidRDefault="00FC45B0">
      <w:pPr>
        <w:pStyle w:val="ListParagraph"/>
        <w:rPr>
          <w:sz w:val="28"/>
        </w:rPr>
        <w:sectPr w:rsidR="00FC45B0">
          <w:type w:val="continuous"/>
          <w:pgSz w:w="12240" w:h="15840"/>
          <w:pgMar w:top="1060" w:right="720" w:bottom="960" w:left="720" w:header="0" w:footer="768" w:gutter="0"/>
          <w:cols w:space="720"/>
        </w:sectPr>
      </w:pPr>
    </w:p>
    <w:p w14:paraId="7F6866D8" w14:textId="77777777" w:rsidR="00FC45B0" w:rsidRDefault="00FC45B0">
      <w:pPr>
        <w:pStyle w:val="BodyText"/>
        <w:spacing w:before="1"/>
        <w:rPr>
          <w:sz w:val="2"/>
        </w:rPr>
      </w:pPr>
    </w:p>
    <w:tbl>
      <w:tblPr>
        <w:tblW w:w="0" w:type="auto"/>
        <w:tblInd w:w="3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7"/>
        <w:gridCol w:w="2244"/>
        <w:gridCol w:w="2654"/>
      </w:tblGrid>
      <w:tr w:rsidR="00FC45B0" w14:paraId="345168DD" w14:textId="77777777">
        <w:trPr>
          <w:trHeight w:val="574"/>
        </w:trPr>
        <w:tc>
          <w:tcPr>
            <w:tcW w:w="5147" w:type="dxa"/>
          </w:tcPr>
          <w:p w14:paraId="633E7C2E" w14:textId="77777777" w:rsidR="00FC45B0" w:rsidRDefault="00000000"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Q.01.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Circle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odd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out.</w:t>
            </w:r>
          </w:p>
        </w:tc>
        <w:tc>
          <w:tcPr>
            <w:tcW w:w="2244" w:type="dxa"/>
          </w:tcPr>
          <w:p w14:paraId="6F2ED988" w14:textId="77777777" w:rsidR="00FC45B0" w:rsidRDefault="00FC45B0">
            <w:pPr>
              <w:pStyle w:val="TableParagraph"/>
              <w:rPr>
                <w:sz w:val="26"/>
              </w:rPr>
            </w:pPr>
          </w:p>
        </w:tc>
        <w:tc>
          <w:tcPr>
            <w:tcW w:w="2654" w:type="dxa"/>
          </w:tcPr>
          <w:p w14:paraId="735C3B07" w14:textId="77777777" w:rsidR="00FC45B0" w:rsidRDefault="00000000">
            <w:pPr>
              <w:pStyle w:val="TableParagraph"/>
              <w:spacing w:line="311" w:lineRule="exact"/>
              <w:ind w:right="50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(1X4=4)</w:t>
            </w:r>
          </w:p>
        </w:tc>
      </w:tr>
      <w:tr w:rsidR="00FC45B0" w14:paraId="5BFC7DD9" w14:textId="77777777">
        <w:trPr>
          <w:trHeight w:val="656"/>
        </w:trPr>
        <w:tc>
          <w:tcPr>
            <w:tcW w:w="5147" w:type="dxa"/>
          </w:tcPr>
          <w:p w14:paraId="3230C0BA" w14:textId="77777777" w:rsidR="00FC45B0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926"/>
              </w:tabs>
              <w:spacing w:before="88"/>
              <w:ind w:left="475"/>
              <w:rPr>
                <w:sz w:val="28"/>
              </w:rPr>
            </w:pPr>
            <w:r>
              <w:rPr>
                <w:sz w:val="28"/>
                <w:lang w:val="en-IN"/>
              </w:rPr>
              <w:t xml:space="preserve">Coin </w:t>
            </w:r>
            <w:r>
              <w:rPr>
                <w:sz w:val="28"/>
              </w:rPr>
              <w:tab/>
            </w:r>
            <w:r>
              <w:rPr>
                <w:sz w:val="28"/>
                <w:lang w:val="en-IN"/>
              </w:rPr>
              <w:t xml:space="preserve">Eraser </w:t>
            </w:r>
          </w:p>
        </w:tc>
        <w:tc>
          <w:tcPr>
            <w:tcW w:w="2244" w:type="dxa"/>
          </w:tcPr>
          <w:p w14:paraId="135E5C44" w14:textId="77777777" w:rsidR="00FC45B0" w:rsidRDefault="00000000">
            <w:pPr>
              <w:pStyle w:val="TableParagraph"/>
              <w:spacing w:before="88"/>
              <w:ind w:left="496"/>
              <w:rPr>
                <w:sz w:val="28"/>
                <w:lang w:val="en-IN"/>
              </w:rPr>
            </w:pPr>
            <w:proofErr w:type="spellStart"/>
            <w:r>
              <w:rPr>
                <w:sz w:val="28"/>
                <w:lang w:val="en-IN"/>
              </w:rPr>
              <w:t>Thermocol</w:t>
            </w:r>
            <w:proofErr w:type="spellEnd"/>
          </w:p>
        </w:tc>
        <w:tc>
          <w:tcPr>
            <w:tcW w:w="2654" w:type="dxa"/>
          </w:tcPr>
          <w:p w14:paraId="26065520" w14:textId="77777777" w:rsidR="00FC45B0" w:rsidRDefault="00000000">
            <w:pPr>
              <w:pStyle w:val="TableParagraph"/>
              <w:spacing w:before="88"/>
              <w:ind w:left="390"/>
              <w:rPr>
                <w:sz w:val="28"/>
                <w:lang w:val="en-IN"/>
              </w:rPr>
            </w:pPr>
            <w:r>
              <w:rPr>
                <w:sz w:val="28"/>
                <w:lang w:val="en-IN"/>
              </w:rPr>
              <w:t>Brick</w:t>
            </w:r>
          </w:p>
        </w:tc>
      </w:tr>
      <w:tr w:rsidR="00FC45B0" w14:paraId="0BB742EC" w14:textId="77777777">
        <w:trPr>
          <w:trHeight w:val="805"/>
        </w:trPr>
        <w:tc>
          <w:tcPr>
            <w:tcW w:w="5147" w:type="dxa"/>
          </w:tcPr>
          <w:p w14:paraId="0074C3C7" w14:textId="5DA27F68" w:rsidR="00FC45B0" w:rsidRDefault="00000000">
            <w:pPr>
              <w:pStyle w:val="TableParagraph"/>
              <w:tabs>
                <w:tab w:val="left" w:pos="2909"/>
              </w:tabs>
              <w:spacing w:before="235"/>
              <w:ind w:left="475"/>
              <w:rPr>
                <w:sz w:val="28"/>
                <w:lang w:val="en-IN"/>
              </w:rPr>
            </w:pPr>
            <w:r>
              <w:rPr>
                <w:sz w:val="28"/>
              </w:rPr>
              <w:t>2.</w:t>
            </w:r>
            <w:r w:rsidR="00BB3549">
              <w:rPr>
                <w:sz w:val="28"/>
              </w:rPr>
              <w:t xml:space="preserve"> </w:t>
            </w:r>
            <w:r w:rsidR="00731648">
              <w:rPr>
                <w:sz w:val="28"/>
                <w:lang w:val="en-IN"/>
              </w:rPr>
              <w:t>L</w:t>
            </w:r>
            <w:r>
              <w:rPr>
                <w:sz w:val="28"/>
                <w:lang w:val="en-IN"/>
              </w:rPr>
              <w:t>izards</w:t>
            </w:r>
            <w:r>
              <w:rPr>
                <w:sz w:val="28"/>
              </w:rPr>
              <w:tab/>
            </w:r>
            <w:r w:rsidR="00731648">
              <w:rPr>
                <w:sz w:val="28"/>
                <w:lang w:val="en-IN"/>
              </w:rPr>
              <w:t>C</w:t>
            </w:r>
            <w:r>
              <w:rPr>
                <w:sz w:val="28"/>
                <w:lang w:val="en-IN"/>
              </w:rPr>
              <w:t>amel</w:t>
            </w:r>
          </w:p>
        </w:tc>
        <w:tc>
          <w:tcPr>
            <w:tcW w:w="2244" w:type="dxa"/>
          </w:tcPr>
          <w:p w14:paraId="1A8769E2" w14:textId="77777777" w:rsidR="00FC45B0" w:rsidRDefault="00000000">
            <w:pPr>
              <w:pStyle w:val="TableParagraph"/>
              <w:spacing w:before="235"/>
              <w:ind w:left="517"/>
              <w:rPr>
                <w:sz w:val="28"/>
                <w:lang w:val="en-IN"/>
              </w:rPr>
            </w:pPr>
            <w:r>
              <w:rPr>
                <w:sz w:val="28"/>
                <w:lang w:val="en-IN"/>
              </w:rPr>
              <w:t xml:space="preserve">Wild cats </w:t>
            </w:r>
          </w:p>
        </w:tc>
        <w:tc>
          <w:tcPr>
            <w:tcW w:w="2654" w:type="dxa"/>
          </w:tcPr>
          <w:p w14:paraId="57F5CC9B" w14:textId="77777777" w:rsidR="00FC45B0" w:rsidRDefault="00000000">
            <w:pPr>
              <w:pStyle w:val="TableParagraph"/>
              <w:spacing w:before="235"/>
              <w:ind w:left="378"/>
              <w:rPr>
                <w:sz w:val="28"/>
              </w:rPr>
            </w:pPr>
            <w:r>
              <w:rPr>
                <w:spacing w:val="-4"/>
                <w:sz w:val="28"/>
              </w:rPr>
              <w:t>Lion</w:t>
            </w:r>
          </w:p>
        </w:tc>
      </w:tr>
      <w:tr w:rsidR="00FC45B0" w14:paraId="47BE7D8E" w14:textId="77777777">
        <w:trPr>
          <w:trHeight w:val="805"/>
        </w:trPr>
        <w:tc>
          <w:tcPr>
            <w:tcW w:w="5147" w:type="dxa"/>
          </w:tcPr>
          <w:p w14:paraId="108F030C" w14:textId="77777777" w:rsidR="00FC45B0" w:rsidRDefault="00000000">
            <w:pPr>
              <w:pStyle w:val="TableParagraph"/>
              <w:tabs>
                <w:tab w:val="left" w:pos="2933"/>
              </w:tabs>
              <w:spacing w:before="236"/>
              <w:ind w:left="475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Reduce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Reuse</w:t>
            </w:r>
          </w:p>
        </w:tc>
        <w:tc>
          <w:tcPr>
            <w:tcW w:w="2244" w:type="dxa"/>
          </w:tcPr>
          <w:p w14:paraId="59749662" w14:textId="77777777" w:rsidR="00FC45B0" w:rsidRDefault="00000000">
            <w:pPr>
              <w:pStyle w:val="TableParagraph"/>
              <w:spacing w:before="236"/>
              <w:ind w:left="503"/>
              <w:rPr>
                <w:sz w:val="28"/>
              </w:rPr>
            </w:pPr>
            <w:r>
              <w:rPr>
                <w:spacing w:val="-2"/>
                <w:sz w:val="28"/>
              </w:rPr>
              <w:t>Produce</w:t>
            </w:r>
          </w:p>
        </w:tc>
        <w:tc>
          <w:tcPr>
            <w:tcW w:w="2654" w:type="dxa"/>
          </w:tcPr>
          <w:p w14:paraId="68BA2230" w14:textId="77777777" w:rsidR="00FC45B0" w:rsidRDefault="00000000">
            <w:pPr>
              <w:pStyle w:val="TableParagraph"/>
              <w:spacing w:before="236"/>
              <w:ind w:left="364"/>
              <w:rPr>
                <w:sz w:val="28"/>
              </w:rPr>
            </w:pPr>
            <w:r>
              <w:rPr>
                <w:spacing w:val="-2"/>
                <w:sz w:val="28"/>
              </w:rPr>
              <w:t>Recycle</w:t>
            </w:r>
          </w:p>
        </w:tc>
      </w:tr>
      <w:tr w:rsidR="00FC45B0" w14:paraId="25780217" w14:textId="77777777">
        <w:trPr>
          <w:trHeight w:val="884"/>
        </w:trPr>
        <w:tc>
          <w:tcPr>
            <w:tcW w:w="5147" w:type="dxa"/>
          </w:tcPr>
          <w:p w14:paraId="71E37C8F" w14:textId="7551F073" w:rsidR="00FC45B0" w:rsidRDefault="00000000">
            <w:pPr>
              <w:pStyle w:val="TableParagraph"/>
              <w:tabs>
                <w:tab w:val="left" w:pos="2911"/>
              </w:tabs>
              <w:spacing w:before="235"/>
              <w:ind w:firstLineChars="150" w:firstLine="420"/>
              <w:rPr>
                <w:sz w:val="28"/>
                <w:lang w:val="en-IN"/>
              </w:rPr>
            </w:pPr>
            <w:r>
              <w:rPr>
                <w:sz w:val="28"/>
                <w:lang w:val="en-IN"/>
              </w:rPr>
              <w:t>4.</w:t>
            </w:r>
            <w:r w:rsidR="00D1177E">
              <w:rPr>
                <w:sz w:val="28"/>
                <w:lang w:val="en-IN"/>
              </w:rPr>
              <w:t xml:space="preserve"> </w:t>
            </w:r>
            <w:r w:rsidR="00731648">
              <w:rPr>
                <w:sz w:val="28"/>
                <w:lang w:val="en-IN"/>
              </w:rPr>
              <w:t>O</w:t>
            </w:r>
            <w:r>
              <w:rPr>
                <w:sz w:val="28"/>
                <w:lang w:val="en-IN"/>
              </w:rPr>
              <w:t xml:space="preserve">ak </w:t>
            </w:r>
            <w:r>
              <w:rPr>
                <w:sz w:val="28"/>
              </w:rPr>
              <w:tab/>
            </w:r>
            <w:r w:rsidR="00731648">
              <w:rPr>
                <w:sz w:val="28"/>
                <w:lang w:val="en-IN"/>
              </w:rPr>
              <w:t>P</w:t>
            </w:r>
            <w:r>
              <w:rPr>
                <w:sz w:val="28"/>
                <w:lang w:val="en-IN"/>
              </w:rPr>
              <w:t>ine</w:t>
            </w:r>
          </w:p>
        </w:tc>
        <w:tc>
          <w:tcPr>
            <w:tcW w:w="2244" w:type="dxa"/>
          </w:tcPr>
          <w:p w14:paraId="3F2E8132" w14:textId="77777777" w:rsidR="00FC45B0" w:rsidRDefault="00000000">
            <w:pPr>
              <w:pStyle w:val="TableParagraph"/>
              <w:spacing w:before="235"/>
              <w:ind w:left="455"/>
              <w:rPr>
                <w:sz w:val="28"/>
                <w:lang w:val="en-IN"/>
              </w:rPr>
            </w:pPr>
            <w:r>
              <w:rPr>
                <w:sz w:val="28"/>
                <w:lang w:val="en-IN"/>
              </w:rPr>
              <w:t xml:space="preserve">Walnut </w:t>
            </w:r>
          </w:p>
        </w:tc>
        <w:tc>
          <w:tcPr>
            <w:tcW w:w="2654" w:type="dxa"/>
          </w:tcPr>
          <w:p w14:paraId="761F2FC1" w14:textId="5DAC61B8" w:rsidR="00FC45B0" w:rsidRDefault="00731648">
            <w:pPr>
              <w:pStyle w:val="TableParagraph"/>
              <w:spacing w:before="235"/>
              <w:ind w:left="350"/>
              <w:rPr>
                <w:sz w:val="28"/>
                <w:lang w:val="en-IN"/>
              </w:rPr>
            </w:pPr>
            <w:r>
              <w:rPr>
                <w:sz w:val="28"/>
                <w:lang w:val="en-IN"/>
              </w:rPr>
              <w:t>Mango</w:t>
            </w:r>
          </w:p>
        </w:tc>
      </w:tr>
      <w:tr w:rsidR="00FC45B0" w14:paraId="1EE4777B" w14:textId="77777777">
        <w:trPr>
          <w:trHeight w:val="638"/>
        </w:trPr>
        <w:tc>
          <w:tcPr>
            <w:tcW w:w="5147" w:type="dxa"/>
          </w:tcPr>
          <w:p w14:paraId="07F4F351" w14:textId="77777777" w:rsidR="00FC45B0" w:rsidRDefault="00000000">
            <w:pPr>
              <w:pStyle w:val="TableParagraph"/>
              <w:spacing w:before="316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Q.03.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Give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word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for the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following.</w:t>
            </w:r>
          </w:p>
        </w:tc>
        <w:tc>
          <w:tcPr>
            <w:tcW w:w="2244" w:type="dxa"/>
          </w:tcPr>
          <w:p w14:paraId="5B271E6D" w14:textId="77777777" w:rsidR="00FC45B0" w:rsidRDefault="00FC45B0">
            <w:pPr>
              <w:pStyle w:val="TableParagraph"/>
              <w:rPr>
                <w:sz w:val="26"/>
              </w:rPr>
            </w:pPr>
          </w:p>
        </w:tc>
        <w:tc>
          <w:tcPr>
            <w:tcW w:w="2654" w:type="dxa"/>
          </w:tcPr>
          <w:p w14:paraId="06C717B0" w14:textId="77777777" w:rsidR="00FC45B0" w:rsidRDefault="00000000">
            <w:pPr>
              <w:pStyle w:val="TableParagraph"/>
              <w:spacing w:before="316" w:line="302" w:lineRule="exact"/>
              <w:ind w:right="46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(1X4=4)</w:t>
            </w:r>
          </w:p>
        </w:tc>
      </w:tr>
    </w:tbl>
    <w:p w14:paraId="3DC87A88" w14:textId="29715DA0" w:rsidR="00FC45B0" w:rsidRDefault="00000000">
      <w:pPr>
        <w:pStyle w:val="ListParagraph"/>
        <w:numPr>
          <w:ilvl w:val="0"/>
          <w:numId w:val="5"/>
        </w:numPr>
        <w:tabs>
          <w:tab w:val="left" w:pos="1192"/>
        </w:tabs>
        <w:spacing w:before="188"/>
        <w:ind w:left="1192" w:hanging="359"/>
        <w:rPr>
          <w:sz w:val="28"/>
        </w:rPr>
      </w:pPr>
      <w:r>
        <w:rPr>
          <w:spacing w:val="-2"/>
          <w:sz w:val="28"/>
          <w:lang w:val="en-IN"/>
        </w:rPr>
        <w:t xml:space="preserve">_______________ is the textbook on physical </w:t>
      </w:r>
      <w:r w:rsidR="00731648">
        <w:rPr>
          <w:spacing w:val="-2"/>
          <w:sz w:val="28"/>
          <w:lang w:val="en-IN"/>
        </w:rPr>
        <w:t>education.</w:t>
      </w:r>
    </w:p>
    <w:p w14:paraId="4F118CDF" w14:textId="09CB118E" w:rsidR="00FC45B0" w:rsidRDefault="00000000">
      <w:pPr>
        <w:pStyle w:val="BodyText"/>
        <w:numPr>
          <w:ilvl w:val="0"/>
          <w:numId w:val="5"/>
        </w:numPr>
        <w:spacing w:before="154"/>
        <w:ind w:left="1192" w:hanging="359"/>
      </w:pPr>
      <w:r>
        <w:rPr>
          <w:lang w:val="en-IN"/>
        </w:rPr>
        <w:t xml:space="preserve">If someone’s touch made you feel uncomfortable you will say </w:t>
      </w:r>
      <w:r w:rsidR="008F6A9F">
        <w:rPr>
          <w:lang w:val="en-IN"/>
        </w:rPr>
        <w:t>______________</w:t>
      </w:r>
    </w:p>
    <w:p w14:paraId="6F561C34" w14:textId="04F1E4E9" w:rsidR="00FC45B0" w:rsidRDefault="00000000">
      <w:pPr>
        <w:pStyle w:val="BodyText"/>
        <w:numPr>
          <w:ilvl w:val="0"/>
          <w:numId w:val="5"/>
        </w:numPr>
        <w:spacing w:before="154"/>
        <w:ind w:left="1192" w:hanging="359"/>
      </w:pPr>
      <w:r>
        <w:rPr>
          <w:lang w:val="en-IN"/>
        </w:rPr>
        <w:t>_____</w:t>
      </w:r>
      <w:r w:rsidR="008F6A9F">
        <w:rPr>
          <w:lang w:val="en-IN"/>
        </w:rPr>
        <w:t>_______</w:t>
      </w:r>
      <w:r>
        <w:rPr>
          <w:lang w:val="en-IN"/>
        </w:rPr>
        <w:t xml:space="preserve"> is one of the popular Indian spinning tops which is commonly made up of wood.</w:t>
      </w:r>
    </w:p>
    <w:p w14:paraId="5584E4E2" w14:textId="42028F4D" w:rsidR="00FC45B0" w:rsidRDefault="00000000">
      <w:pPr>
        <w:pStyle w:val="BodyText"/>
        <w:numPr>
          <w:ilvl w:val="0"/>
          <w:numId w:val="5"/>
        </w:numPr>
        <w:spacing w:before="154"/>
        <w:ind w:left="1192" w:hanging="359"/>
      </w:pPr>
      <w:r>
        <w:rPr>
          <w:lang w:val="en-IN"/>
        </w:rPr>
        <w:t xml:space="preserve">By changing the </w:t>
      </w:r>
      <w:r w:rsidR="008F6A9F">
        <w:rPr>
          <w:lang w:val="en-IN"/>
        </w:rPr>
        <w:t>_____________</w:t>
      </w:r>
      <w:r>
        <w:rPr>
          <w:lang w:val="en-IN"/>
        </w:rPr>
        <w:t xml:space="preserve">we can make an object float or sink. </w:t>
      </w:r>
    </w:p>
    <w:p w14:paraId="664DA4D1" w14:textId="77777777" w:rsidR="00FC45B0" w:rsidRDefault="00FC45B0">
      <w:pPr>
        <w:pStyle w:val="BodyText"/>
        <w:spacing w:before="57"/>
        <w:rPr>
          <w:sz w:val="20"/>
        </w:rPr>
      </w:pPr>
    </w:p>
    <w:p w14:paraId="4BB8C349" w14:textId="77777777" w:rsidR="00FC45B0" w:rsidRDefault="00FC45B0">
      <w:pPr>
        <w:pStyle w:val="BodyText"/>
        <w:spacing w:before="198"/>
      </w:pPr>
    </w:p>
    <w:p w14:paraId="0A28ADCD" w14:textId="77777777" w:rsidR="00FC45B0" w:rsidRDefault="00FC45B0">
      <w:pPr>
        <w:pStyle w:val="ListParagraph"/>
        <w:tabs>
          <w:tab w:val="left" w:pos="1121"/>
        </w:tabs>
        <w:spacing w:before="1"/>
        <w:ind w:left="0" w:firstLine="0"/>
        <w:rPr>
          <w:b/>
          <w:sz w:val="28"/>
          <w:lang w:val="en-IN"/>
        </w:rPr>
      </w:pPr>
    </w:p>
    <w:p w14:paraId="55A042A0" w14:textId="0E391180" w:rsidR="00FC45B0" w:rsidRDefault="00000000">
      <w:pPr>
        <w:pStyle w:val="TableParagraph"/>
        <w:rPr>
          <w:sz w:val="26"/>
          <w:lang w:val="en-IN"/>
        </w:rPr>
      </w:pPr>
      <w:r>
        <w:rPr>
          <w:sz w:val="26"/>
          <w:lang w:val="en-IN"/>
        </w:rPr>
        <w:t xml:space="preserve">Q3. Compare life in the mountains and plains by capturing the differences in trees, </w:t>
      </w:r>
      <w:r w:rsidR="00731648">
        <w:rPr>
          <w:sz w:val="26"/>
          <w:lang w:val="en-IN"/>
        </w:rPr>
        <w:t>animals’</w:t>
      </w:r>
      <w:r>
        <w:rPr>
          <w:sz w:val="26"/>
          <w:lang w:val="en-IN"/>
        </w:rPr>
        <w:t xml:space="preserve"> houses and clothes.                                                                                                                                     (1 x 4 = 4) </w:t>
      </w:r>
    </w:p>
    <w:p w14:paraId="0028D3F6" w14:textId="77777777" w:rsidR="00FC45B0" w:rsidRDefault="00FC45B0">
      <w:pPr>
        <w:pStyle w:val="TableParagraph"/>
        <w:rPr>
          <w:sz w:val="26"/>
          <w:lang w:val="en-IN"/>
        </w:rPr>
      </w:pPr>
    </w:p>
    <w:p w14:paraId="3958440F" w14:textId="77777777" w:rsidR="00FC45B0" w:rsidRDefault="00000000">
      <w:pPr>
        <w:pStyle w:val="TableParagraph"/>
        <w:rPr>
          <w:sz w:val="26"/>
          <w:lang w:val="en-IN"/>
        </w:rPr>
      </w:pPr>
      <w:r>
        <w:rPr>
          <w:sz w:val="26"/>
          <w:lang w:val="en-I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8"/>
        <w:gridCol w:w="5523"/>
        <w:gridCol w:w="3589"/>
      </w:tblGrid>
      <w:tr w:rsidR="00FC45B0" w14:paraId="040A5A33" w14:textId="77777777">
        <w:trPr>
          <w:trHeight w:val="529"/>
        </w:trPr>
        <w:tc>
          <w:tcPr>
            <w:tcW w:w="1694" w:type="dxa"/>
          </w:tcPr>
          <w:p w14:paraId="0A37B611" w14:textId="77777777" w:rsidR="00FC45B0" w:rsidRDefault="00000000">
            <w:pPr>
              <w:pStyle w:val="TableParagraph"/>
              <w:rPr>
                <w:sz w:val="26"/>
                <w:lang w:val="en-IN"/>
              </w:rPr>
            </w:pPr>
            <w:r>
              <w:rPr>
                <w:sz w:val="26"/>
                <w:lang w:val="en-IN"/>
              </w:rPr>
              <w:t xml:space="preserve">   Category </w:t>
            </w:r>
          </w:p>
        </w:tc>
        <w:tc>
          <w:tcPr>
            <w:tcW w:w="5650" w:type="dxa"/>
          </w:tcPr>
          <w:p w14:paraId="16505809" w14:textId="77777777" w:rsidR="00FC45B0" w:rsidRDefault="00000000">
            <w:pPr>
              <w:pStyle w:val="TableParagraph"/>
              <w:rPr>
                <w:sz w:val="26"/>
                <w:lang w:val="en-IN"/>
              </w:rPr>
            </w:pPr>
            <w:r>
              <w:rPr>
                <w:sz w:val="26"/>
                <w:lang w:val="en-IN"/>
              </w:rPr>
              <w:t xml:space="preserve">                          Mountains</w:t>
            </w:r>
          </w:p>
        </w:tc>
        <w:tc>
          <w:tcPr>
            <w:tcW w:w="3672" w:type="dxa"/>
          </w:tcPr>
          <w:p w14:paraId="234E0B0B" w14:textId="4E89FCE7" w:rsidR="00FC45B0" w:rsidRDefault="00000000">
            <w:pPr>
              <w:pStyle w:val="TableParagraph"/>
              <w:rPr>
                <w:sz w:val="26"/>
                <w:lang w:val="en-IN"/>
              </w:rPr>
            </w:pPr>
            <w:r>
              <w:rPr>
                <w:sz w:val="26"/>
                <w:lang w:val="en-IN"/>
              </w:rPr>
              <w:t xml:space="preserve">              </w:t>
            </w:r>
            <w:r w:rsidR="00CB72A0">
              <w:rPr>
                <w:sz w:val="26"/>
                <w:lang w:val="en-IN"/>
              </w:rPr>
              <w:t xml:space="preserve">  </w:t>
            </w:r>
            <w:r>
              <w:rPr>
                <w:sz w:val="26"/>
                <w:lang w:val="en-IN"/>
              </w:rPr>
              <w:t xml:space="preserve"> Plains </w:t>
            </w:r>
          </w:p>
        </w:tc>
      </w:tr>
      <w:tr w:rsidR="00FC45B0" w14:paraId="5272920B" w14:textId="77777777">
        <w:trPr>
          <w:trHeight w:val="846"/>
        </w:trPr>
        <w:tc>
          <w:tcPr>
            <w:tcW w:w="1694" w:type="dxa"/>
          </w:tcPr>
          <w:p w14:paraId="1C3308A8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5650" w:type="dxa"/>
          </w:tcPr>
          <w:p w14:paraId="6CDFDC5C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3672" w:type="dxa"/>
          </w:tcPr>
          <w:p w14:paraId="6315B2A0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</w:tr>
      <w:tr w:rsidR="00FC45B0" w14:paraId="533CFD3D" w14:textId="77777777">
        <w:trPr>
          <w:trHeight w:val="638"/>
        </w:trPr>
        <w:tc>
          <w:tcPr>
            <w:tcW w:w="1694" w:type="dxa"/>
          </w:tcPr>
          <w:p w14:paraId="10599BBF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5650" w:type="dxa"/>
          </w:tcPr>
          <w:p w14:paraId="58B8A981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3672" w:type="dxa"/>
          </w:tcPr>
          <w:p w14:paraId="3F4B9FC4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</w:tr>
      <w:tr w:rsidR="00FC45B0" w14:paraId="1773F696" w14:textId="77777777">
        <w:trPr>
          <w:trHeight w:val="759"/>
        </w:trPr>
        <w:tc>
          <w:tcPr>
            <w:tcW w:w="1694" w:type="dxa"/>
          </w:tcPr>
          <w:p w14:paraId="65CC0199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5650" w:type="dxa"/>
          </w:tcPr>
          <w:p w14:paraId="5E662EC2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3672" w:type="dxa"/>
          </w:tcPr>
          <w:p w14:paraId="111CC310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</w:tr>
      <w:tr w:rsidR="00FC45B0" w14:paraId="36AFEC1C" w14:textId="77777777">
        <w:trPr>
          <w:trHeight w:val="736"/>
        </w:trPr>
        <w:tc>
          <w:tcPr>
            <w:tcW w:w="1694" w:type="dxa"/>
          </w:tcPr>
          <w:p w14:paraId="56C78DB1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5650" w:type="dxa"/>
          </w:tcPr>
          <w:p w14:paraId="409397CB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  <w:tc>
          <w:tcPr>
            <w:tcW w:w="3672" w:type="dxa"/>
          </w:tcPr>
          <w:p w14:paraId="79330E13" w14:textId="77777777" w:rsidR="00FC45B0" w:rsidRDefault="00FC45B0">
            <w:pPr>
              <w:pStyle w:val="TableParagraph"/>
              <w:rPr>
                <w:sz w:val="26"/>
                <w:lang w:val="en-IN"/>
              </w:rPr>
            </w:pPr>
          </w:p>
        </w:tc>
      </w:tr>
    </w:tbl>
    <w:p w14:paraId="1601B5BB" w14:textId="77777777" w:rsidR="00FC45B0" w:rsidRDefault="00FC45B0">
      <w:pPr>
        <w:pStyle w:val="TableParagraph"/>
        <w:rPr>
          <w:sz w:val="26"/>
          <w:lang w:val="en-IN"/>
        </w:rPr>
        <w:sectPr w:rsidR="00FC45B0">
          <w:pgSz w:w="12240" w:h="15840"/>
          <w:pgMar w:top="1120" w:right="720" w:bottom="960" w:left="720" w:header="0" w:footer="768" w:gutter="0"/>
          <w:cols w:space="720"/>
        </w:sectPr>
      </w:pPr>
    </w:p>
    <w:p w14:paraId="1C04E0E9" w14:textId="77777777" w:rsidR="00FC45B0" w:rsidRDefault="00000000">
      <w:pPr>
        <w:pStyle w:val="BodyText"/>
        <w:spacing w:before="19"/>
        <w:rPr>
          <w:b/>
          <w:sz w:val="20"/>
        </w:rPr>
      </w:pPr>
      <w:r>
        <w:rPr>
          <w:b/>
          <w:noProof/>
          <w:sz w:val="20"/>
        </w:rPr>
        <w:lastRenderedPageBreak/>
        <mc:AlternateContent>
          <mc:Choice Requires="wpg">
            <w:drawing>
              <wp:anchor distT="0" distB="0" distL="0" distR="0" simplePos="0" relativeHeight="251657728" behindDoc="1" locked="0" layoutInCell="1" allowOverlap="1" wp14:anchorId="2F63C942" wp14:editId="3A88CE03">
                <wp:simplePos x="0" y="0"/>
                <wp:positionH relativeFrom="page">
                  <wp:posOffset>2341245</wp:posOffset>
                </wp:positionH>
                <wp:positionV relativeFrom="paragraph">
                  <wp:posOffset>173990</wp:posOffset>
                </wp:positionV>
                <wp:extent cx="3035300" cy="394335"/>
                <wp:effectExtent l="0" t="0" r="0" b="0"/>
                <wp:wrapTopAndBottom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5300" cy="394335"/>
                          <a:chOff x="0" y="0"/>
                          <a:chExt cx="3035300" cy="39433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4762" y="4762"/>
                            <a:ext cx="3025775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5775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2961640" y="384810"/>
                                </a:lnTo>
                                <a:lnTo>
                                  <a:pt x="2986609" y="379771"/>
                                </a:lnTo>
                                <a:lnTo>
                                  <a:pt x="3006994" y="366029"/>
                                </a:lnTo>
                                <a:lnTo>
                                  <a:pt x="3020736" y="345644"/>
                                </a:lnTo>
                                <a:lnTo>
                                  <a:pt x="3025775" y="320675"/>
                                </a:lnTo>
                                <a:lnTo>
                                  <a:pt x="3025775" y="64135"/>
                                </a:lnTo>
                                <a:lnTo>
                                  <a:pt x="3020736" y="39165"/>
                                </a:lnTo>
                                <a:lnTo>
                                  <a:pt x="3006994" y="18780"/>
                                </a:lnTo>
                                <a:lnTo>
                                  <a:pt x="2986609" y="5038"/>
                                </a:lnTo>
                                <a:lnTo>
                                  <a:pt x="2961640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0" y="0"/>
                            <a:ext cx="3035300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405B781" w14:textId="77777777" w:rsidR="00FC45B0" w:rsidRDefault="00000000">
                              <w:pPr>
                                <w:spacing w:before="111"/>
                                <w:ind w:left="275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7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pacing w:val="-3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(Discovery</w:t>
                              </w:r>
                              <w:r>
                                <w:rPr>
                                  <w:b/>
                                  <w:spacing w:val="-5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spacing w:val="-3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Facts-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12M)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63C942" id="Group 38" o:spid="_x0000_s1033" style="position:absolute;margin-left:184.35pt;margin-top:13.7pt;width:239pt;height:31.05pt;z-index:-251658752;mso-wrap-distance-left:0;mso-wrap-distance-right:0;mso-position-horizontal-relative:page;mso-width-relative:margin;mso-height-relative:margin" coordsize="30353,3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">
                <v:shape id="Graphic 39" o:spid="_x0000_s1034" style="position:absolute;left:47;top:47;width:30258;height:3848;visibility:visible;mso-wrap-style:square;v-text-anchor:top" coordsize="3025775,384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" path="m64135,l39165,5038,18780,18780,5038,39165,,64135,,320675r5038,24969l18780,366029r20385,13742l64135,384810r2897505,l2986609,379771r20385,-13742l3020736,345644r5039,-24969l3025775,64135r-5039,-24970l3006994,18780,2986609,5038,2961640,,64135,xe" filled="f">
                  <v:path arrowok="t"/>
                </v:shape>
                <v:shape id="Textbox 40" o:spid="_x0000_s1035" type="#_x0000_t202" style="position:absolute;width:30353;height:3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7405B781" w14:textId="77777777" w:rsidR="00FC45B0" w:rsidRDefault="00000000">
                        <w:pPr>
                          <w:spacing w:before="111"/>
                          <w:ind w:left="275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7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C</w:t>
                        </w:r>
                        <w:r>
                          <w:rPr>
                            <w:b/>
                            <w:spacing w:val="-3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(Discovery</w:t>
                        </w:r>
                        <w:r>
                          <w:rPr>
                            <w:b/>
                            <w:spacing w:val="-5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of</w:t>
                        </w:r>
                        <w:r>
                          <w:rPr>
                            <w:b/>
                            <w:spacing w:val="-3"/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Facts-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12M)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2350A30" w14:textId="77777777" w:rsidR="00FC45B0" w:rsidRDefault="00000000">
      <w:pPr>
        <w:pStyle w:val="ListParagraph"/>
        <w:numPr>
          <w:ilvl w:val="1"/>
          <w:numId w:val="6"/>
        </w:numPr>
        <w:tabs>
          <w:tab w:val="left" w:pos="705"/>
          <w:tab w:val="left" w:pos="8970"/>
        </w:tabs>
        <w:spacing w:before="201"/>
        <w:ind w:left="705" w:right="441" w:hanging="705"/>
        <w:jc w:val="right"/>
        <w:rPr>
          <w:b/>
          <w:sz w:val="28"/>
        </w:rPr>
      </w:pPr>
      <w:r>
        <w:rPr>
          <w:b/>
          <w:sz w:val="28"/>
        </w:rPr>
        <w:t>Choose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correct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answer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and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fill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2"/>
          <w:sz w:val="28"/>
        </w:rPr>
        <w:t xml:space="preserve"> blanks.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</w:t>
      </w:r>
      <w:r>
        <w:rPr>
          <w:b/>
          <w:spacing w:val="-2"/>
          <w:sz w:val="28"/>
          <w:lang w:val="en-IN"/>
        </w:rPr>
        <w:t>2</w:t>
      </w:r>
      <w:r>
        <w:rPr>
          <w:b/>
          <w:spacing w:val="-2"/>
          <w:sz w:val="28"/>
        </w:rPr>
        <w:t>=</w:t>
      </w:r>
      <w:r>
        <w:rPr>
          <w:b/>
          <w:spacing w:val="-2"/>
          <w:sz w:val="28"/>
          <w:lang w:val="en-IN"/>
        </w:rPr>
        <w:t>2</w:t>
      </w:r>
      <w:r>
        <w:rPr>
          <w:b/>
          <w:spacing w:val="-2"/>
          <w:sz w:val="28"/>
        </w:rPr>
        <w:t>)</w:t>
      </w:r>
    </w:p>
    <w:p w14:paraId="47D4881D" w14:textId="6CBB1E70" w:rsidR="00FC45B0" w:rsidRDefault="00000000">
      <w:pPr>
        <w:pStyle w:val="ListParagraph"/>
        <w:numPr>
          <w:ilvl w:val="2"/>
          <w:numId w:val="6"/>
        </w:numPr>
        <w:tabs>
          <w:tab w:val="left" w:pos="1131"/>
          <w:tab w:val="left" w:pos="8215"/>
        </w:tabs>
        <w:spacing w:before="186"/>
        <w:ind w:left="1131" w:hanging="358"/>
        <w:rPr>
          <w:sz w:val="28"/>
        </w:rPr>
      </w:pPr>
      <w:r>
        <w:rPr>
          <w:spacing w:val="-10"/>
          <w:sz w:val="28"/>
          <w:lang w:val="en-IN"/>
        </w:rPr>
        <w:t xml:space="preserve">Sarson da saag and </w:t>
      </w:r>
      <w:r w:rsidR="00731648">
        <w:rPr>
          <w:spacing w:val="-10"/>
          <w:sz w:val="28"/>
          <w:lang w:val="en-IN"/>
        </w:rPr>
        <w:t>Makki</w:t>
      </w:r>
      <w:r>
        <w:rPr>
          <w:spacing w:val="-10"/>
          <w:sz w:val="28"/>
          <w:lang w:val="en-IN"/>
        </w:rPr>
        <w:t xml:space="preserve"> di roti is the traditional food of which state?</w:t>
      </w:r>
    </w:p>
    <w:p w14:paraId="3F768E9D" w14:textId="77777777" w:rsidR="00FC45B0" w:rsidRDefault="00000000">
      <w:pPr>
        <w:spacing w:before="161"/>
        <w:ind w:left="1133"/>
        <w:rPr>
          <w:i/>
          <w:spacing w:val="-2"/>
          <w:sz w:val="28"/>
        </w:rPr>
      </w:pPr>
      <w:r>
        <w:rPr>
          <w:i/>
          <w:sz w:val="28"/>
        </w:rPr>
        <w:t>(Tamil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Na</w:t>
      </w:r>
      <w:r>
        <w:rPr>
          <w:i/>
          <w:sz w:val="28"/>
          <w:lang w:val="en-IN"/>
        </w:rPr>
        <w:t>du/Punjab/Kerala</w:t>
      </w:r>
      <w:r>
        <w:rPr>
          <w:i/>
          <w:spacing w:val="-2"/>
          <w:sz w:val="28"/>
        </w:rPr>
        <w:t>)</w:t>
      </w:r>
    </w:p>
    <w:p w14:paraId="46960634" w14:textId="77777777" w:rsidR="00821717" w:rsidRPr="009E27A9" w:rsidRDefault="00821717">
      <w:pPr>
        <w:spacing w:before="161"/>
        <w:ind w:left="1133"/>
        <w:rPr>
          <w:b/>
          <w:bCs/>
          <w:iCs/>
          <w:sz w:val="28"/>
        </w:rPr>
      </w:pPr>
    </w:p>
    <w:p w14:paraId="4249F1DB" w14:textId="77777777" w:rsidR="00FC45B0" w:rsidRDefault="00000000">
      <w:pPr>
        <w:pStyle w:val="ListParagraph"/>
        <w:numPr>
          <w:ilvl w:val="2"/>
          <w:numId w:val="6"/>
        </w:numPr>
        <w:tabs>
          <w:tab w:val="left" w:pos="1131"/>
          <w:tab w:val="left" w:pos="9481"/>
        </w:tabs>
        <w:spacing w:before="160"/>
        <w:ind w:left="1131" w:hanging="358"/>
        <w:rPr>
          <w:sz w:val="28"/>
        </w:rPr>
      </w:pPr>
      <w:r>
        <w:rPr>
          <w:spacing w:val="-10"/>
          <w:sz w:val="28"/>
          <w:lang w:val="en-IN"/>
        </w:rPr>
        <w:t>Gangtok is the capital city of which state?</w:t>
      </w:r>
    </w:p>
    <w:p w14:paraId="29D029B7" w14:textId="77777777" w:rsidR="00FC45B0" w:rsidRDefault="00000000">
      <w:pPr>
        <w:spacing w:before="161"/>
        <w:ind w:left="1133"/>
        <w:rPr>
          <w:i/>
          <w:sz w:val="28"/>
        </w:rPr>
      </w:pPr>
      <w:r>
        <w:rPr>
          <w:i/>
          <w:sz w:val="28"/>
        </w:rPr>
        <w:t>(</w:t>
      </w:r>
      <w:r>
        <w:rPr>
          <w:i/>
          <w:sz w:val="28"/>
          <w:lang w:val="en-IN"/>
        </w:rPr>
        <w:t xml:space="preserve">Rajasthan </w:t>
      </w:r>
      <w:r>
        <w:rPr>
          <w:i/>
          <w:sz w:val="28"/>
        </w:rPr>
        <w:t>/</w:t>
      </w:r>
      <w:r>
        <w:rPr>
          <w:i/>
          <w:spacing w:val="-7"/>
          <w:sz w:val="28"/>
        </w:rPr>
        <w:t xml:space="preserve"> </w:t>
      </w:r>
      <w:r>
        <w:rPr>
          <w:i/>
          <w:spacing w:val="-7"/>
          <w:sz w:val="28"/>
          <w:lang w:val="en-IN"/>
        </w:rPr>
        <w:t>Odisha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/</w:t>
      </w:r>
      <w:r>
        <w:rPr>
          <w:i/>
          <w:spacing w:val="-6"/>
          <w:sz w:val="28"/>
        </w:rPr>
        <w:t xml:space="preserve"> </w:t>
      </w:r>
      <w:r>
        <w:rPr>
          <w:i/>
          <w:spacing w:val="-6"/>
          <w:sz w:val="28"/>
          <w:lang w:val="en-IN"/>
        </w:rPr>
        <w:t>Sikkim</w:t>
      </w:r>
      <w:r>
        <w:rPr>
          <w:i/>
          <w:spacing w:val="-2"/>
          <w:sz w:val="28"/>
        </w:rPr>
        <w:t>)</w:t>
      </w:r>
    </w:p>
    <w:p w14:paraId="31DD0C13" w14:textId="77777777" w:rsidR="00FC45B0" w:rsidRDefault="00FC45B0">
      <w:pPr>
        <w:pStyle w:val="BodyText"/>
        <w:rPr>
          <w:i/>
        </w:rPr>
      </w:pPr>
    </w:p>
    <w:p w14:paraId="08251065" w14:textId="77777777" w:rsidR="00FC45B0" w:rsidRDefault="00000000">
      <w:pPr>
        <w:pStyle w:val="ListParagraph"/>
        <w:numPr>
          <w:ilvl w:val="1"/>
          <w:numId w:val="6"/>
        </w:numPr>
        <w:tabs>
          <w:tab w:val="left" w:pos="709"/>
          <w:tab w:val="left" w:pos="8949"/>
        </w:tabs>
        <w:spacing w:before="0"/>
        <w:ind w:left="709" w:right="460"/>
        <w:jc w:val="right"/>
        <w:rPr>
          <w:b/>
          <w:sz w:val="28"/>
        </w:rPr>
      </w:pPr>
      <w:r>
        <w:rPr>
          <w:b/>
          <w:spacing w:val="-2"/>
          <w:sz w:val="28"/>
          <w:lang w:val="en-IN"/>
        </w:rPr>
        <w:t>Answer the following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(2X</w:t>
      </w:r>
      <w:r>
        <w:rPr>
          <w:b/>
          <w:spacing w:val="-2"/>
          <w:sz w:val="28"/>
          <w:lang w:val="en-IN"/>
        </w:rPr>
        <w:t>3</w:t>
      </w:r>
      <w:r>
        <w:rPr>
          <w:b/>
          <w:spacing w:val="-2"/>
          <w:sz w:val="28"/>
        </w:rPr>
        <w:t>=</w:t>
      </w:r>
      <w:r>
        <w:rPr>
          <w:b/>
          <w:spacing w:val="-2"/>
          <w:sz w:val="28"/>
          <w:lang w:val="en-IN"/>
        </w:rPr>
        <w:t>6</w:t>
      </w:r>
      <w:r>
        <w:rPr>
          <w:b/>
          <w:spacing w:val="-2"/>
          <w:sz w:val="28"/>
        </w:rPr>
        <w:t>)</w:t>
      </w:r>
    </w:p>
    <w:p w14:paraId="10F29DDA" w14:textId="77777777" w:rsidR="00FC45B0" w:rsidRDefault="00000000">
      <w:pPr>
        <w:pStyle w:val="ListParagraph"/>
        <w:numPr>
          <w:ilvl w:val="0"/>
          <w:numId w:val="7"/>
        </w:numPr>
        <w:tabs>
          <w:tab w:val="left" w:pos="1132"/>
        </w:tabs>
        <w:spacing w:before="187"/>
        <w:ind w:left="1132" w:hanging="359"/>
        <w:rPr>
          <w:sz w:val="28"/>
        </w:rPr>
      </w:pPr>
      <w:r>
        <w:rPr>
          <w:sz w:val="28"/>
          <w:lang w:val="en-IN"/>
        </w:rPr>
        <w:t>What are the 5R’s of waste management?</w:t>
      </w:r>
    </w:p>
    <w:p w14:paraId="469E7FA6" w14:textId="77777777" w:rsidR="00FC45B0" w:rsidRDefault="00FC45B0">
      <w:pPr>
        <w:pStyle w:val="BodyText"/>
        <w:rPr>
          <w:sz w:val="20"/>
        </w:rPr>
      </w:pPr>
    </w:p>
    <w:p w14:paraId="4993D9C6" w14:textId="77777777" w:rsidR="00FC45B0" w:rsidRDefault="00000000">
      <w:pPr>
        <w:pStyle w:val="BodyText"/>
        <w:spacing w:before="1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7A59259" wp14:editId="15EC256B">
                <wp:simplePos x="0" y="0"/>
                <wp:positionH relativeFrom="page">
                  <wp:posOffset>948055</wp:posOffset>
                </wp:positionH>
                <wp:positionV relativeFrom="paragraph">
                  <wp:posOffset>171450</wp:posOffset>
                </wp:positionV>
                <wp:extent cx="6045200" cy="1270"/>
                <wp:effectExtent l="0" t="0" r="0" b="0"/>
                <wp:wrapTopAndBottom/>
                <wp:docPr id="41" name="Graphic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EEF0B" id="Graphic 41" o:spid="_x0000_s1026" style="position:absolute;margin-left:74.65pt;margin-top:13.5pt;width:476pt;height:.1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F643F7B" wp14:editId="63E421B5">
                <wp:simplePos x="0" y="0"/>
                <wp:positionH relativeFrom="page">
                  <wp:posOffset>948055</wp:posOffset>
                </wp:positionH>
                <wp:positionV relativeFrom="paragraph">
                  <wp:posOffset>478155</wp:posOffset>
                </wp:positionV>
                <wp:extent cx="6049010" cy="1270"/>
                <wp:effectExtent l="0" t="0" r="0" b="0"/>
                <wp:wrapTopAndBottom/>
                <wp:docPr id="42" name="Graphic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818D1" id="Graphic 42" o:spid="_x0000_s1026" style="position:absolute;margin-left:74.65pt;margin-top:37.65pt;width:476.3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" path="m,l6048700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48164BEF" w14:textId="77777777" w:rsidR="00FC45B0" w:rsidRDefault="00FC45B0">
      <w:pPr>
        <w:pStyle w:val="BodyText"/>
        <w:spacing w:before="222"/>
        <w:rPr>
          <w:sz w:val="20"/>
        </w:rPr>
      </w:pPr>
    </w:p>
    <w:p w14:paraId="26ADF905" w14:textId="77777777" w:rsidR="00F62CE3" w:rsidRPr="00F62CE3" w:rsidRDefault="00F62CE3" w:rsidP="00F62CE3">
      <w:pPr>
        <w:jc w:val="right"/>
      </w:pPr>
    </w:p>
    <w:p w14:paraId="1A6BE2D9" w14:textId="77777777" w:rsidR="00FC45B0" w:rsidRDefault="00000000">
      <w:pPr>
        <w:pStyle w:val="ListParagraph"/>
        <w:numPr>
          <w:ilvl w:val="0"/>
          <w:numId w:val="7"/>
        </w:numPr>
        <w:tabs>
          <w:tab w:val="left" w:pos="1132"/>
        </w:tabs>
        <w:ind w:left="1132" w:hanging="359"/>
        <w:rPr>
          <w:b/>
          <w:sz w:val="20"/>
        </w:rPr>
      </w:pPr>
      <w:r>
        <w:rPr>
          <w:sz w:val="28"/>
          <w:lang w:val="en-IN"/>
        </w:rPr>
        <w:t>How do you feel on a day when you play a lot?</w: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1EDF64B" wp14:editId="610E7768">
                <wp:simplePos x="0" y="0"/>
                <wp:positionH relativeFrom="page">
                  <wp:posOffset>948055</wp:posOffset>
                </wp:positionH>
                <wp:positionV relativeFrom="paragraph">
                  <wp:posOffset>173355</wp:posOffset>
                </wp:positionV>
                <wp:extent cx="6045200" cy="1270"/>
                <wp:effectExtent l="0" t="0" r="0" b="0"/>
                <wp:wrapTopAndBottom/>
                <wp:docPr id="43" name="Graphic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45CC9" id="Graphic 43" o:spid="_x0000_s1026" style="position:absolute;margin-left:74.65pt;margin-top:13.65pt;width:476pt;height:.1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307BAA9" wp14:editId="5A908BC2">
                <wp:simplePos x="0" y="0"/>
                <wp:positionH relativeFrom="page">
                  <wp:posOffset>948055</wp:posOffset>
                </wp:positionH>
                <wp:positionV relativeFrom="paragraph">
                  <wp:posOffset>479425</wp:posOffset>
                </wp:positionV>
                <wp:extent cx="6049010" cy="1270"/>
                <wp:effectExtent l="0" t="0" r="0" b="0"/>
                <wp:wrapTopAndBottom/>
                <wp:docPr id="44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F3526F" id="Graphic 44" o:spid="_x0000_s1026" style="position:absolute;margin-left:74.65pt;margin-top:37.75pt;width:476.3pt;height:.1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" path="m,l6048780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37EA5C33" w14:textId="77777777" w:rsidR="00FC45B0" w:rsidRDefault="00000000">
      <w:pPr>
        <w:pStyle w:val="BodyText"/>
        <w:spacing w:before="17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764E6B51" wp14:editId="3977EB1A">
                <wp:simplePos x="0" y="0"/>
                <wp:positionH relativeFrom="page">
                  <wp:posOffset>948055</wp:posOffset>
                </wp:positionH>
                <wp:positionV relativeFrom="paragraph">
                  <wp:posOffset>172085</wp:posOffset>
                </wp:positionV>
                <wp:extent cx="6045200" cy="1270"/>
                <wp:effectExtent l="0" t="0" r="0" b="0"/>
                <wp:wrapTopAndBottom/>
                <wp:docPr id="45" name="Graphic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D2614" id="Graphic 45" o:spid="_x0000_s1026" style="position:absolute;margin-left:74.65pt;margin-top:13.55pt;width:476pt;height:.1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88314D8" wp14:editId="67C3787C">
                <wp:simplePos x="0" y="0"/>
                <wp:positionH relativeFrom="page">
                  <wp:posOffset>948055</wp:posOffset>
                </wp:positionH>
                <wp:positionV relativeFrom="paragraph">
                  <wp:posOffset>480060</wp:posOffset>
                </wp:positionV>
                <wp:extent cx="6049010" cy="1270"/>
                <wp:effectExtent l="0" t="0" r="0" b="0"/>
                <wp:wrapTopAndBottom/>
                <wp:docPr id="46" name="Graphi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87BCC8" id="Graphic 46" o:spid="_x0000_s1026" style="position:absolute;margin-left:74.65pt;margin-top:37.8pt;width:476.3pt;height:.1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" path="m,l6048780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50F21AF7" wp14:editId="73016179">
                <wp:simplePos x="0" y="0"/>
                <wp:positionH relativeFrom="page">
                  <wp:posOffset>948055</wp:posOffset>
                </wp:positionH>
                <wp:positionV relativeFrom="paragraph">
                  <wp:posOffset>786130</wp:posOffset>
                </wp:positionV>
                <wp:extent cx="6045200" cy="1270"/>
                <wp:effectExtent l="0" t="0" r="0" b="0"/>
                <wp:wrapTopAndBottom/>
                <wp:docPr id="47" name="Graphic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88C49E" id="Graphic 47" o:spid="_x0000_s1026" style="position:absolute;margin-left:74.65pt;margin-top:61.9pt;width:476pt;height:.1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" path="m,l6044641,e" filled="f" strokeweight=".20106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170566CE" wp14:editId="4545AC73">
                <wp:simplePos x="0" y="0"/>
                <wp:positionH relativeFrom="page">
                  <wp:posOffset>948055</wp:posOffset>
                </wp:positionH>
                <wp:positionV relativeFrom="paragraph">
                  <wp:posOffset>1092200</wp:posOffset>
                </wp:positionV>
                <wp:extent cx="6049010" cy="1270"/>
                <wp:effectExtent l="0" t="0" r="0" b="0"/>
                <wp:wrapTopAndBottom/>
                <wp:docPr id="48" name="Graphic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1DE40" id="Graphic 48" o:spid="_x0000_s1026" style="position:absolute;margin-left:74.65pt;margin-top:86pt;width:476.3pt;height:.1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9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" path="m,l6048780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34DFE14D" w14:textId="77777777" w:rsidR="00FC45B0" w:rsidRDefault="00FC45B0">
      <w:pPr>
        <w:pStyle w:val="BodyText"/>
        <w:spacing w:before="225"/>
        <w:rPr>
          <w:b/>
          <w:sz w:val="20"/>
        </w:rPr>
      </w:pPr>
    </w:p>
    <w:p w14:paraId="6A4E7430" w14:textId="77777777" w:rsidR="00EE1C3A" w:rsidRDefault="00EE1C3A" w:rsidP="00EE1C3A">
      <w:pPr>
        <w:pStyle w:val="BodyText"/>
        <w:spacing w:before="222"/>
        <w:rPr>
          <w:bCs/>
          <w:sz w:val="32"/>
          <w:szCs w:val="32"/>
          <w:lang w:val="en-IN"/>
        </w:rPr>
      </w:pPr>
    </w:p>
    <w:p w14:paraId="0BD31979" w14:textId="5B32DD79" w:rsidR="00FC45B0" w:rsidRPr="00731648" w:rsidRDefault="00EE1C3A" w:rsidP="00EE1C3A">
      <w:pPr>
        <w:pStyle w:val="BodyText"/>
        <w:spacing w:before="222"/>
        <w:ind w:left="773"/>
        <w:rPr>
          <w:bCs/>
          <w:sz w:val="32"/>
          <w:szCs w:val="32"/>
          <w:lang w:val="en-IN"/>
        </w:rPr>
      </w:pPr>
      <w:r>
        <w:rPr>
          <w:bCs/>
          <w:sz w:val="32"/>
          <w:szCs w:val="32"/>
          <w:lang w:val="en-IN"/>
        </w:rPr>
        <w:t>3.</w:t>
      </w:r>
      <w:r w:rsidR="00000000" w:rsidRPr="00731648">
        <w:rPr>
          <w:bCs/>
          <w:sz w:val="32"/>
          <w:szCs w:val="32"/>
          <w:lang w:val="en-IN"/>
        </w:rPr>
        <w:t xml:space="preserve"> Write the names of two things that can float and sink. </w:t>
      </w:r>
    </w:p>
    <w:p w14:paraId="4835E0E7" w14:textId="77777777" w:rsidR="00890674" w:rsidRDefault="00890674">
      <w:pPr>
        <w:pStyle w:val="BodyText"/>
        <w:spacing w:before="222"/>
        <w:ind w:left="773"/>
        <w:rPr>
          <w:b/>
          <w:sz w:val="20"/>
          <w:lang w:val="en-IN"/>
        </w:rPr>
      </w:pPr>
    </w:p>
    <w:p w14:paraId="3C84E9E9" w14:textId="5601CE51" w:rsidR="00FC45B0" w:rsidRDefault="00000000">
      <w:pPr>
        <w:pStyle w:val="BodyText"/>
        <w:spacing w:before="222"/>
        <w:ind w:left="773"/>
        <w:rPr>
          <w:b/>
          <w:sz w:val="20"/>
        </w:rPr>
        <w:sectPr w:rsidR="00FC45B0" w:rsidSect="00EE1C3A">
          <w:pgSz w:w="12240" w:h="15840"/>
          <w:pgMar w:top="709" w:right="720" w:bottom="960" w:left="720" w:header="0" w:footer="768" w:gutter="0"/>
          <w:cols w:space="720"/>
        </w:sectPr>
      </w:pPr>
      <w:r>
        <w:rPr>
          <w:b/>
          <w:sz w:val="20"/>
          <w:lang w:val="en-IN"/>
        </w:rPr>
        <w:t>______________________________________________________________________________________________</w:t>
      </w:r>
    </w:p>
    <w:p w14:paraId="520E56E7" w14:textId="77777777" w:rsidR="00FC45B0" w:rsidRDefault="00000000">
      <w:pPr>
        <w:pStyle w:val="ListParagraph"/>
        <w:numPr>
          <w:ilvl w:val="1"/>
          <w:numId w:val="6"/>
        </w:numPr>
        <w:tabs>
          <w:tab w:val="left" w:pos="1121"/>
          <w:tab w:val="left" w:pos="9349"/>
        </w:tabs>
        <w:spacing w:before="73"/>
        <w:ind w:left="1121"/>
        <w:rPr>
          <w:b/>
          <w:sz w:val="28"/>
        </w:rPr>
      </w:pPr>
      <w:r>
        <w:rPr>
          <w:b/>
          <w:sz w:val="28"/>
        </w:rPr>
        <w:lastRenderedPageBreak/>
        <w:t>Mark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following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states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map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Political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map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INDIA.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</w:t>
      </w:r>
      <w:r>
        <w:rPr>
          <w:b/>
          <w:spacing w:val="-2"/>
          <w:sz w:val="28"/>
          <w:lang w:val="en-IN"/>
        </w:rPr>
        <w:t>4</w:t>
      </w:r>
      <w:r>
        <w:rPr>
          <w:b/>
          <w:spacing w:val="-2"/>
          <w:sz w:val="28"/>
        </w:rPr>
        <w:t>=</w:t>
      </w:r>
      <w:r>
        <w:rPr>
          <w:b/>
          <w:spacing w:val="-2"/>
          <w:sz w:val="28"/>
          <w:lang w:val="en-IN"/>
        </w:rPr>
        <w:t>4</w:t>
      </w:r>
      <w:r>
        <w:rPr>
          <w:b/>
          <w:spacing w:val="-2"/>
          <w:sz w:val="28"/>
        </w:rPr>
        <w:t>)</w:t>
      </w:r>
    </w:p>
    <w:p w14:paraId="0B28ABCC" w14:textId="77777777" w:rsidR="00FC45B0" w:rsidRDefault="00000000">
      <w:pPr>
        <w:pStyle w:val="ListParagraph"/>
        <w:numPr>
          <w:ilvl w:val="0"/>
          <w:numId w:val="8"/>
        </w:numPr>
        <w:tabs>
          <w:tab w:val="left" w:pos="1132"/>
        </w:tabs>
        <w:spacing w:before="187"/>
        <w:ind w:left="1132" w:hanging="359"/>
        <w:rPr>
          <w:sz w:val="28"/>
        </w:rPr>
      </w:pPr>
      <w:r>
        <w:rPr>
          <w:sz w:val="28"/>
          <w:lang w:val="en-IN"/>
        </w:rPr>
        <w:t>Odisha</w:t>
      </w:r>
    </w:p>
    <w:p w14:paraId="3253565A" w14:textId="77777777" w:rsidR="00FC45B0" w:rsidRDefault="00000000">
      <w:pPr>
        <w:pStyle w:val="ListParagraph"/>
        <w:numPr>
          <w:ilvl w:val="0"/>
          <w:numId w:val="8"/>
        </w:numPr>
        <w:tabs>
          <w:tab w:val="left" w:pos="1132"/>
        </w:tabs>
        <w:spacing w:before="160"/>
        <w:ind w:left="1132" w:hanging="359"/>
        <w:rPr>
          <w:sz w:val="28"/>
        </w:rPr>
      </w:pPr>
      <w:r>
        <w:rPr>
          <w:sz w:val="28"/>
          <w:lang w:val="en-IN"/>
        </w:rPr>
        <w:t>Punjab</w:t>
      </w:r>
    </w:p>
    <w:p w14:paraId="422478BC" w14:textId="77777777" w:rsidR="00FC45B0" w:rsidRDefault="00000000">
      <w:pPr>
        <w:pStyle w:val="ListParagraph"/>
        <w:numPr>
          <w:ilvl w:val="0"/>
          <w:numId w:val="8"/>
        </w:numPr>
        <w:tabs>
          <w:tab w:val="left" w:pos="1132"/>
        </w:tabs>
        <w:spacing w:before="161"/>
        <w:ind w:left="1132" w:hanging="359"/>
        <w:rPr>
          <w:sz w:val="28"/>
        </w:rPr>
      </w:pPr>
      <w:r>
        <w:rPr>
          <w:sz w:val="28"/>
          <w:lang w:val="en-IN"/>
        </w:rPr>
        <w:t>Rajasthan</w:t>
      </w:r>
    </w:p>
    <w:p w14:paraId="0C38AD6D" w14:textId="47E7E2F7" w:rsidR="00FC45B0" w:rsidRDefault="00000000">
      <w:pPr>
        <w:pStyle w:val="ListParagraph"/>
        <w:numPr>
          <w:ilvl w:val="0"/>
          <w:numId w:val="8"/>
        </w:numPr>
        <w:tabs>
          <w:tab w:val="left" w:pos="1132"/>
        </w:tabs>
        <w:spacing w:before="161"/>
        <w:ind w:left="1132" w:hanging="359"/>
        <w:rPr>
          <w:sz w:val="28"/>
        </w:rPr>
      </w:pPr>
      <w:r>
        <w:rPr>
          <w:sz w:val="28"/>
          <w:lang w:val="en-IN"/>
        </w:rPr>
        <w:t>Sikki</w:t>
      </w:r>
      <w:r w:rsidR="00731648">
        <w:rPr>
          <w:sz w:val="28"/>
          <w:lang w:val="en-IN"/>
        </w:rPr>
        <w:t>m</w:t>
      </w:r>
    </w:p>
    <w:p w14:paraId="7561DC00" w14:textId="77777777" w:rsidR="00FC45B0" w:rsidRDefault="00000000">
      <w:pPr>
        <w:pStyle w:val="BodyText"/>
        <w:spacing w:before="19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66944" behindDoc="1" locked="0" layoutInCell="1" allowOverlap="1" wp14:anchorId="1CF599C9" wp14:editId="7EAC26AE">
            <wp:simplePos x="0" y="0"/>
            <wp:positionH relativeFrom="page">
              <wp:posOffset>1181100</wp:posOffset>
            </wp:positionH>
            <wp:positionV relativeFrom="paragraph">
              <wp:posOffset>176530</wp:posOffset>
            </wp:positionV>
            <wp:extent cx="5311140" cy="6067425"/>
            <wp:effectExtent l="0" t="0" r="3810" b="9525"/>
            <wp:wrapTopAndBottom/>
            <wp:docPr id="49" name="Image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 4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14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641EF0D" w14:textId="77777777" w:rsidR="00FC45B0" w:rsidRDefault="00FC45B0">
      <w:pPr>
        <w:pStyle w:val="BodyText"/>
      </w:pPr>
    </w:p>
    <w:p w14:paraId="6A7C93B9" w14:textId="77777777" w:rsidR="00FC45B0" w:rsidRDefault="00FC45B0">
      <w:pPr>
        <w:pStyle w:val="BodyText"/>
        <w:spacing w:before="183"/>
      </w:pPr>
    </w:p>
    <w:p w14:paraId="483BFD6B" w14:textId="77777777" w:rsidR="00FC45B0" w:rsidRDefault="00000000">
      <w:pPr>
        <w:ind w:left="2" w:right="3"/>
        <w:jc w:val="center"/>
        <w:rPr>
          <w:b/>
          <w:i/>
          <w:sz w:val="28"/>
        </w:rPr>
      </w:pPr>
      <w:r>
        <w:rPr>
          <w:b/>
          <w:i/>
          <w:sz w:val="28"/>
        </w:rPr>
        <w:t>*****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Good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Luck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*****</w:t>
      </w:r>
    </w:p>
    <w:sectPr w:rsidR="00FC45B0">
      <w:pgSz w:w="12240" w:h="15840"/>
      <w:pgMar w:top="1060" w:right="720" w:bottom="960" w:left="720" w:header="0" w:footer="7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2AC8" w14:textId="77777777" w:rsidR="00CB4799" w:rsidRDefault="00CB4799">
      <w:r>
        <w:separator/>
      </w:r>
    </w:p>
  </w:endnote>
  <w:endnote w:type="continuationSeparator" w:id="0">
    <w:p w14:paraId="12037C04" w14:textId="77777777" w:rsidR="00CB4799" w:rsidRDefault="00CB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45773" w14:textId="093ABE56" w:rsidR="00FC45B0" w:rsidRDefault="0037078E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9709090" wp14:editId="3ABC85E7">
              <wp:simplePos x="0" y="0"/>
              <wp:positionH relativeFrom="page">
                <wp:posOffset>668020</wp:posOffset>
              </wp:positionH>
              <wp:positionV relativeFrom="bottomMargin">
                <wp:align>top</wp:align>
              </wp:positionV>
              <wp:extent cx="2457450" cy="19050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57450" cy="1905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837010" w14:textId="0F897DAB" w:rsidR="00FC45B0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PERIODIC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TEST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2/JAN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2026/</w:t>
                          </w:r>
                          <w:r w:rsidR="0037078E">
                            <w:rPr>
                              <w:b/>
                              <w:spacing w:val="-2"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V/TWAU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0909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6" type="#_x0000_t202" style="position:absolute;margin-left:52.6pt;margin-top:0;width:193.5pt;height:1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" filled="f" stroked="f">
              <v:textbox inset="0,0,0,0">
                <w:txbxContent>
                  <w:p w14:paraId="17837010" w14:textId="0F897DAB" w:rsidR="00FC45B0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PERIODIC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TEST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2/JAN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2026/</w:t>
                    </w:r>
                    <w:r w:rsidR="0037078E">
                      <w:rPr>
                        <w:b/>
                        <w:spacing w:val="-2"/>
                        <w:sz w:val="20"/>
                      </w:rPr>
                      <w:t xml:space="preserve"> I</w:t>
                    </w:r>
                    <w:r>
                      <w:rPr>
                        <w:b/>
                        <w:spacing w:val="-2"/>
                        <w:sz w:val="20"/>
                      </w:rPr>
                      <w:t>V/TWAU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6704" behindDoc="1" locked="0" layoutInCell="1" allowOverlap="1" wp14:anchorId="11CC01C9" wp14:editId="1A1D1462">
              <wp:simplePos x="0" y="0"/>
              <wp:positionH relativeFrom="page">
                <wp:posOffset>779145</wp:posOffset>
              </wp:positionH>
              <wp:positionV relativeFrom="page">
                <wp:posOffset>9392920</wp:posOffset>
              </wp:positionV>
              <wp:extent cx="6216015" cy="5461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16015" cy="54610"/>
                        <a:chOff x="0" y="0"/>
                        <a:chExt cx="6216015" cy="5461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4762" y="4762"/>
                          <a:ext cx="620649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6490" h="45085">
                              <a:moveTo>
                                <a:pt x="3103245" y="0"/>
                              </a:moveTo>
                              <a:lnTo>
                                <a:pt x="0" y="22542"/>
                              </a:lnTo>
                              <a:lnTo>
                                <a:pt x="3103245" y="45084"/>
                              </a:lnTo>
                              <a:lnTo>
                                <a:pt x="6206490" y="22542"/>
                              </a:lnTo>
                              <a:lnTo>
                                <a:pt x="3103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4762" y="4762"/>
                          <a:ext cx="620649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6490" h="45085">
                              <a:moveTo>
                                <a:pt x="3103245" y="0"/>
                              </a:moveTo>
                              <a:lnTo>
                                <a:pt x="0" y="22542"/>
                              </a:lnTo>
                              <a:lnTo>
                                <a:pt x="3103245" y="45084"/>
                              </a:lnTo>
                              <a:lnTo>
                                <a:pt x="6206490" y="22542"/>
                              </a:lnTo>
                              <a:lnTo>
                                <a:pt x="3103245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F0D0EE8" id="Group 1" o:spid="_x0000_s1026" style="position:absolute;margin-left:61.35pt;margin-top:739.6pt;width:489.45pt;height:4.3pt;z-index:-251659776;mso-wrap-distance-left:0;mso-wrap-distance-right:0;mso-position-horizontal-relative:page;mso-position-vertical-relative:page" coordsize="62160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">
              <v:shape id="Graphic 2" o:spid="_x0000_s1027" style="position:absolute;left:47;top:47;width:62065;height:451;visibility:visible;mso-wrap-style:square;v-text-anchor:top" coordsize="620649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" path="m3103245,l,22542,3103245,45084,6206490,22542,3103245,xe" fillcolor="black" stroked="f">
                <v:path arrowok="t"/>
              </v:shape>
              <v:shape id="Graphic 3" o:spid="_x0000_s1028" style="position:absolute;left:47;top:47;width:62065;height:451;visibility:visible;mso-wrap-style:square;v-text-anchor:top" coordsize="6206490,45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" path="m3103245,l,22542,3103245,45084,6206490,22542,3103245,xe" fill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1724B34" wp14:editId="38BBC8AE">
              <wp:simplePos x="0" y="0"/>
              <wp:positionH relativeFrom="page">
                <wp:posOffset>6447155</wp:posOffset>
              </wp:positionH>
              <wp:positionV relativeFrom="page">
                <wp:posOffset>9449435</wp:posOffset>
              </wp:positionV>
              <wp:extent cx="612775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7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2C9689" w14:textId="77777777" w:rsidR="00FC45B0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of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724B34" id="Textbox 5" o:spid="_x0000_s1037" type="#_x0000_t202" style="position:absolute;margin-left:507.65pt;margin-top:744.05pt;width:48.25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" filled="f" stroked="f">
              <v:textbox inset="0,0,0,0">
                <w:txbxContent>
                  <w:p w14:paraId="3F2C9689" w14:textId="77777777" w:rsidR="00FC45B0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Page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of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6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9984F" w14:textId="77777777" w:rsidR="00CB4799" w:rsidRDefault="00CB4799">
      <w:r>
        <w:separator/>
      </w:r>
    </w:p>
  </w:footnote>
  <w:footnote w:type="continuationSeparator" w:id="0">
    <w:p w14:paraId="7F827C38" w14:textId="77777777" w:rsidR="00CB4799" w:rsidRDefault="00CB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11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088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2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9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28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9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6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53208E"/>
    <w:multiLevelType w:val="multilevel"/>
    <w:tmpl w:val="0053208E"/>
    <w:lvl w:ilvl="0">
      <w:start w:val="17"/>
      <w:numFmt w:val="upperLetter"/>
      <w:lvlText w:val="%1"/>
      <w:lvlJc w:val="left"/>
      <w:pPr>
        <w:ind w:left="1120" w:hanging="709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."/>
      <w:lvlJc w:val="left"/>
      <w:pPr>
        <w:ind w:left="1120" w:hanging="7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27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upperLetter"/>
      <w:lvlText w:val="%4)"/>
      <w:lvlJc w:val="left"/>
      <w:pPr>
        <w:ind w:left="1565" w:hanging="3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numFmt w:val="bullet"/>
      <w:lvlText w:val="•"/>
      <w:lvlJc w:val="left"/>
      <w:pPr>
        <w:ind w:left="2880" w:hanging="36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200" w:hanging="36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20" w:hanging="36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40" w:hanging="36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0" w:hanging="368"/>
      </w:pPr>
      <w:rPr>
        <w:rFonts w:hint="default"/>
        <w:lang w:val="en-US" w:eastAsia="en-US" w:bidi="ar-SA"/>
      </w:rPr>
    </w:lvl>
  </w:abstractNum>
  <w:abstractNum w:abstractNumId="3" w15:restartNumberingAfterBreak="0">
    <w:nsid w:val="03D62ECE"/>
    <w:multiLevelType w:val="multilevel"/>
    <w:tmpl w:val="03D62ECE"/>
    <w:lvl w:ilvl="0">
      <w:start w:val="17"/>
      <w:numFmt w:val="upperLetter"/>
      <w:lvlText w:val="%1"/>
      <w:lvlJc w:val="left"/>
      <w:pPr>
        <w:ind w:left="1120" w:hanging="709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."/>
      <w:lvlJc w:val="left"/>
      <w:pPr>
        <w:ind w:left="1120" w:hanging="7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3)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32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106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7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3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0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A254583"/>
    <w:multiLevelType w:val="singleLevel"/>
    <w:tmpl w:val="5A254583"/>
    <w:lvl w:ilvl="0">
      <w:start w:val="1"/>
      <w:numFmt w:val="decimal"/>
      <w:suff w:val="space"/>
      <w:lvlText w:val="%1)"/>
      <w:lvlJc w:val="left"/>
      <w:pPr>
        <w:ind w:left="700" w:firstLine="0"/>
      </w:pPr>
    </w:lvl>
  </w:abstractNum>
  <w:abstractNum w:abstractNumId="6" w15:restartNumberingAfterBreak="0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numFmt w:val="bullet"/>
      <w:lvlText w:val="•"/>
      <w:lvlJc w:val="left"/>
      <w:pPr>
        <w:ind w:left="2106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072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3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0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CF868BB"/>
    <w:multiLevelType w:val="singleLevel"/>
    <w:tmpl w:val="7CF868BB"/>
    <w:lvl w:ilvl="0">
      <w:start w:val="1"/>
      <w:numFmt w:val="decimal"/>
      <w:suff w:val="space"/>
      <w:lvlText w:val="%1."/>
      <w:lvlJc w:val="left"/>
    </w:lvl>
  </w:abstractNum>
  <w:num w:numId="1" w16cid:durableId="1607737379">
    <w:abstractNumId w:val="2"/>
  </w:num>
  <w:num w:numId="2" w16cid:durableId="1508246183">
    <w:abstractNumId w:val="1"/>
  </w:num>
  <w:num w:numId="3" w16cid:durableId="1966813420">
    <w:abstractNumId w:val="5"/>
  </w:num>
  <w:num w:numId="4" w16cid:durableId="1880508460">
    <w:abstractNumId w:val="7"/>
  </w:num>
  <w:num w:numId="5" w16cid:durableId="448817737">
    <w:abstractNumId w:val="0"/>
  </w:num>
  <w:num w:numId="6" w16cid:durableId="1351764341">
    <w:abstractNumId w:val="3"/>
  </w:num>
  <w:num w:numId="7" w16cid:durableId="457918660">
    <w:abstractNumId w:val="4"/>
  </w:num>
  <w:num w:numId="8" w16cid:durableId="1872565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5B0"/>
    <w:rsid w:val="0004586D"/>
    <w:rsid w:val="0037078E"/>
    <w:rsid w:val="00504E5C"/>
    <w:rsid w:val="005B3FE6"/>
    <w:rsid w:val="005F6170"/>
    <w:rsid w:val="00731648"/>
    <w:rsid w:val="00821717"/>
    <w:rsid w:val="00890674"/>
    <w:rsid w:val="008F6A9F"/>
    <w:rsid w:val="0093595C"/>
    <w:rsid w:val="009E27A9"/>
    <w:rsid w:val="00AC47A5"/>
    <w:rsid w:val="00B10960"/>
    <w:rsid w:val="00BB3549"/>
    <w:rsid w:val="00BD7A67"/>
    <w:rsid w:val="00CB4799"/>
    <w:rsid w:val="00CB72A0"/>
    <w:rsid w:val="00D1177E"/>
    <w:rsid w:val="00EE1C3A"/>
    <w:rsid w:val="00F62CE3"/>
    <w:rsid w:val="00FC45B0"/>
    <w:rsid w:val="2886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52BDD"/>
  <w15:docId w15:val="{CFB4440D-7E38-4E03-87FB-9102996F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uiPriority w:val="1"/>
    <w:qFormat/>
    <w:pPr>
      <w:spacing w:before="29"/>
      <w:ind w:left="3" w:right="3"/>
      <w:jc w:val="center"/>
    </w:pPr>
    <w:rPr>
      <w:b/>
      <w:bCs/>
      <w:sz w:val="34"/>
      <w:szCs w:val="34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321"/>
      <w:ind w:left="1132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rsid w:val="003707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7078E"/>
    <w:rPr>
      <w:rFonts w:eastAsia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rsid w:val="003707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7078E"/>
    <w:rPr>
      <w:rFonts w:eastAsia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Primary Exam Room</dc:creator>
  <cp:lastModifiedBy>Admin</cp:lastModifiedBy>
  <cp:revision>13</cp:revision>
  <cp:lastPrinted>2026-01-06T04:10:00Z</cp:lastPrinted>
  <dcterms:created xsi:type="dcterms:W3CDTF">2026-01-05T04:05:00Z</dcterms:created>
  <dcterms:modified xsi:type="dcterms:W3CDTF">2026-01-06T07:34:00Z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2025-12-18T00:00:00Z</vt:filetime>
  </property>
  <property fmtid="{D5CDD505-2E9C-101B-9397-08002B2CF9AE}" pid="5" name="Producer">
    <vt:lpwstr>Microsoft® Word 2024</vt:lpwstr>
  </property>
  <property fmtid="{D5CDD505-2E9C-101B-9397-08002B2CF9AE}" pid="6" name="KSOProductBuildVer">
    <vt:lpwstr>1033-12.2.0.23155</vt:lpwstr>
  </property>
  <property fmtid="{D5CDD505-2E9C-101B-9397-08002B2CF9AE}" pid="7" name="ICV">
    <vt:lpwstr>114FFFF5B342487AB0EE8078BF7F8278_12</vt:lpwstr>
  </property>
</Properties>
</file>